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1863" w:rsidRPr="00131863" w:rsidRDefault="00131863" w:rsidP="00131863">
      <w:pPr>
        <w:keepNext/>
        <w:keepLines/>
        <w:widowControl w:val="0"/>
        <w:spacing w:after="64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 w:bidi="ru-RU"/>
        </w:rPr>
      </w:pPr>
      <w:r w:rsidRPr="00131863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 w:bidi="ru-RU"/>
        </w:rPr>
        <w:t>МИНИСТЕРСТВО ПРОСВЕЩЕНИЯ РОССИЙСКОЙ ФЕДЕРАЦИИ</w:t>
      </w:r>
    </w:p>
    <w:p w:rsidR="00131863" w:rsidRPr="00131863" w:rsidRDefault="00131863" w:rsidP="00131863">
      <w:pPr>
        <w:pStyle w:val="a9"/>
        <w:jc w:val="center"/>
        <w:rPr>
          <w:b/>
          <w:sz w:val="28"/>
          <w:szCs w:val="28"/>
          <w:lang w:val="ru-RU" w:eastAsia="ru-RU" w:bidi="ru-RU"/>
        </w:rPr>
      </w:pPr>
      <w:r w:rsidRPr="00131863">
        <w:rPr>
          <w:b/>
          <w:sz w:val="28"/>
          <w:szCs w:val="28"/>
          <w:lang w:val="ru-RU" w:eastAsia="ru-RU" w:bidi="ru-RU"/>
        </w:rPr>
        <w:t>МИНИСТЕРСТВО ОБРАЗОВАНИЯ И НАУКИ</w:t>
      </w:r>
    </w:p>
    <w:p w:rsidR="00131863" w:rsidRPr="00131863" w:rsidRDefault="00131863" w:rsidP="00131863">
      <w:pPr>
        <w:pStyle w:val="a9"/>
        <w:jc w:val="center"/>
        <w:rPr>
          <w:b/>
          <w:sz w:val="28"/>
          <w:szCs w:val="28"/>
          <w:lang w:val="ru-RU" w:eastAsia="ru-RU" w:bidi="ru-RU"/>
        </w:rPr>
      </w:pPr>
      <w:r w:rsidRPr="00131863">
        <w:rPr>
          <w:b/>
          <w:sz w:val="28"/>
          <w:szCs w:val="28"/>
          <w:lang w:val="ru-RU" w:eastAsia="ru-RU" w:bidi="ru-RU"/>
        </w:rPr>
        <w:t>РЕСПУБЛИКИ СЕВЕРНАЯ ОСЕТИЯ-АЛАНИЯ</w:t>
      </w:r>
    </w:p>
    <w:p w:rsidR="00131863" w:rsidRPr="00131863" w:rsidRDefault="00131863" w:rsidP="00131863">
      <w:pPr>
        <w:pStyle w:val="a9"/>
        <w:jc w:val="center"/>
        <w:rPr>
          <w:b/>
          <w:sz w:val="28"/>
          <w:szCs w:val="28"/>
          <w:lang w:val="ru-RU" w:eastAsia="ru-RU" w:bidi="ru-RU"/>
        </w:rPr>
      </w:pPr>
    </w:p>
    <w:p w:rsidR="00131863" w:rsidRPr="00131863" w:rsidRDefault="00131863" w:rsidP="00131863">
      <w:pPr>
        <w:pStyle w:val="a9"/>
        <w:jc w:val="center"/>
        <w:rPr>
          <w:rFonts w:eastAsia="Times New Roman"/>
          <w:b/>
          <w:sz w:val="28"/>
          <w:szCs w:val="28"/>
          <w:lang w:val="ru-RU" w:eastAsia="ru-RU" w:bidi="ru-RU"/>
        </w:rPr>
      </w:pPr>
      <w:r w:rsidRPr="00131863">
        <w:rPr>
          <w:rFonts w:eastAsia="Times New Roman"/>
          <w:b/>
          <w:sz w:val="28"/>
          <w:szCs w:val="28"/>
          <w:lang w:val="ru-RU" w:eastAsia="ru-RU" w:bidi="ru-RU"/>
        </w:rPr>
        <w:t>УПРАВЛЕНИЕ ОБРАЗОВАНИЯ АРДОНСКОГО РАЙОНА</w:t>
      </w:r>
    </w:p>
    <w:p w:rsidR="00131863" w:rsidRDefault="00131863" w:rsidP="00131863">
      <w:pPr>
        <w:pStyle w:val="a9"/>
        <w:jc w:val="center"/>
        <w:rPr>
          <w:rFonts w:eastAsia="Times New Roman"/>
          <w:b/>
          <w:sz w:val="28"/>
          <w:szCs w:val="28"/>
          <w:lang w:val="ru-RU" w:eastAsia="ru-RU" w:bidi="ru-RU"/>
        </w:rPr>
      </w:pPr>
      <w:r w:rsidRPr="00131863">
        <w:rPr>
          <w:rFonts w:eastAsia="Times New Roman"/>
          <w:b/>
          <w:sz w:val="28"/>
          <w:szCs w:val="28"/>
          <w:lang w:val="ru-RU" w:eastAsia="ru-RU" w:bidi="ru-RU"/>
        </w:rPr>
        <w:t xml:space="preserve">МБОУ  СОШ с. </w:t>
      </w:r>
      <w:proofErr w:type="spellStart"/>
      <w:r w:rsidRPr="00131863">
        <w:rPr>
          <w:rFonts w:eastAsia="Times New Roman"/>
          <w:b/>
          <w:sz w:val="28"/>
          <w:szCs w:val="28"/>
          <w:lang w:val="ru-RU" w:eastAsia="ru-RU" w:bidi="ru-RU"/>
        </w:rPr>
        <w:t>Красногор</w:t>
      </w:r>
      <w:proofErr w:type="spellEnd"/>
    </w:p>
    <w:p w:rsidR="00131863" w:rsidRDefault="00131863" w:rsidP="00131863">
      <w:pPr>
        <w:pStyle w:val="a9"/>
        <w:jc w:val="center"/>
        <w:rPr>
          <w:rFonts w:eastAsia="Times New Roman"/>
          <w:b/>
          <w:sz w:val="28"/>
          <w:szCs w:val="28"/>
          <w:lang w:val="ru-RU" w:eastAsia="ru-RU" w:bidi="ru-RU"/>
        </w:rPr>
      </w:pPr>
    </w:p>
    <w:p w:rsidR="00131863" w:rsidRPr="00131863" w:rsidRDefault="00131863" w:rsidP="00131863">
      <w:pPr>
        <w:pStyle w:val="a9"/>
        <w:jc w:val="center"/>
        <w:rPr>
          <w:rFonts w:eastAsia="Times New Roman"/>
          <w:b/>
          <w:color w:val="000000"/>
          <w:sz w:val="28"/>
          <w:szCs w:val="28"/>
          <w:lang w:val="ru-RU"/>
        </w:rPr>
      </w:pPr>
    </w:p>
    <w:p w:rsidR="00131863" w:rsidRPr="00131863" w:rsidRDefault="00131863" w:rsidP="00131863">
      <w:pPr>
        <w:widowControl w:val="0"/>
        <w:spacing w:after="180" w:line="221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                                                                                        </w:t>
      </w:r>
      <w:r w:rsidRPr="00131863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УТВЕРЖДЕНО</w:t>
      </w:r>
    </w:p>
    <w:p w:rsidR="00131863" w:rsidRPr="00131863" w:rsidRDefault="00131863" w:rsidP="00131863">
      <w:pPr>
        <w:widowControl w:val="0"/>
        <w:tabs>
          <w:tab w:val="center" w:pos="4677"/>
        </w:tabs>
        <w:spacing w:after="180" w:line="221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</w:t>
      </w:r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ab/>
        <w:t xml:space="preserve">                    Директор  МБОУ СОШ с. </w:t>
      </w:r>
      <w:proofErr w:type="spellStart"/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Красногор</w:t>
      </w:r>
      <w:proofErr w:type="spellEnd"/>
    </w:p>
    <w:p w:rsidR="00131863" w:rsidRPr="00131863" w:rsidRDefault="00131863" w:rsidP="00131863">
      <w:pPr>
        <w:widowControl w:val="0"/>
        <w:spacing w:after="180" w:line="221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  <w:bookmarkStart w:id="0" w:name="_GoBack"/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1A7055F8" wp14:editId="629EC11E">
            <wp:simplePos x="0" y="0"/>
            <wp:positionH relativeFrom="margin">
              <wp:posOffset>4699000</wp:posOffset>
            </wp:positionH>
            <wp:positionV relativeFrom="paragraph">
              <wp:posOffset>246380</wp:posOffset>
            </wp:positionV>
            <wp:extent cx="1386840" cy="1356360"/>
            <wp:effectExtent l="0" t="0" r="381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одпись1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4" t="1905" r="62801" b="81949"/>
                    <a:stretch/>
                  </pic:blipFill>
                  <pic:spPr bwMode="auto">
                    <a:xfrm>
                      <a:off x="0" y="0"/>
                      <a:ext cx="1386840" cy="1356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</w:t>
      </w:r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                                              (</w:t>
      </w:r>
      <w:proofErr w:type="spellStart"/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Датиева</w:t>
      </w:r>
      <w:proofErr w:type="spellEnd"/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А.Р.)</w:t>
      </w:r>
    </w:p>
    <w:p w:rsidR="00131863" w:rsidRPr="00131863" w:rsidRDefault="00131863" w:rsidP="00131863">
      <w:pPr>
        <w:widowControl w:val="0"/>
        <w:tabs>
          <w:tab w:val="left" w:leader="underscore" w:pos="10145"/>
        </w:tabs>
        <w:spacing w:after="180" w:line="221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</w:t>
      </w:r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       </w:t>
      </w:r>
      <w:r w:rsidR="000B382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            Приказ №</w:t>
      </w:r>
      <w:r w:rsidR="000B3823" w:rsidRPr="000B3823"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 w:eastAsia="ru-RU" w:bidi="ru-RU"/>
        </w:rPr>
        <w:t>24</w:t>
      </w:r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__________________</w:t>
      </w:r>
    </w:p>
    <w:p w:rsidR="00131863" w:rsidRDefault="00131863" w:rsidP="00131863">
      <w:pPr>
        <w:widowControl w:val="0"/>
        <w:tabs>
          <w:tab w:val="left" w:leader="underscore" w:pos="7865"/>
          <w:tab w:val="left" w:leader="underscore" w:pos="10145"/>
        </w:tabs>
        <w:spacing w:after="1280" w:line="221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</w:t>
      </w:r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</w:t>
      </w:r>
      <w:r w:rsidR="000B382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                от "</w:t>
      </w:r>
      <w:r w:rsidR="000B3823" w:rsidRPr="000B3823">
        <w:rPr>
          <w:rFonts w:ascii="Times New Roman" w:eastAsia="Times New Roman" w:hAnsi="Times New Roman" w:cs="Times New Roman"/>
          <w:b/>
          <w:sz w:val="24"/>
          <w:szCs w:val="24"/>
          <w:u w:val="single"/>
          <w:lang w:val="ru-RU" w:eastAsia="ru-RU" w:bidi="ru-RU"/>
        </w:rPr>
        <w:t>05.09.2023</w:t>
      </w:r>
      <w:r w:rsidRPr="00131863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_________"20_____г.</w:t>
      </w:r>
    </w:p>
    <w:p w:rsidR="004D4C34" w:rsidRPr="00131863" w:rsidRDefault="001840BF" w:rsidP="00131863">
      <w:pPr>
        <w:pStyle w:val="a9"/>
        <w:jc w:val="center"/>
        <w:rPr>
          <w:rFonts w:cs="Times New Roman"/>
          <w:b/>
          <w:sz w:val="28"/>
          <w:szCs w:val="28"/>
          <w:lang w:val="ru-RU" w:eastAsia="ru-RU" w:bidi="ru-RU"/>
        </w:rPr>
      </w:pPr>
      <w:r w:rsidRPr="00131863">
        <w:rPr>
          <w:b/>
          <w:sz w:val="28"/>
          <w:szCs w:val="28"/>
          <w:lang w:val="ru-RU"/>
        </w:rPr>
        <w:t xml:space="preserve">РАБОЧАЯ ПРОГРАММА </w:t>
      </w:r>
      <w:r w:rsidRPr="00131863">
        <w:rPr>
          <w:b/>
          <w:sz w:val="28"/>
          <w:szCs w:val="28"/>
          <w:lang w:val="ru-RU"/>
        </w:rPr>
        <w:br/>
        <w:t>(</w:t>
      </w:r>
      <w:r w:rsidRPr="00131863">
        <w:rPr>
          <w:b/>
          <w:sz w:val="28"/>
          <w:szCs w:val="28"/>
        </w:rPr>
        <w:t>ID</w:t>
      </w:r>
      <w:r w:rsidR="00131863">
        <w:rPr>
          <w:b/>
          <w:sz w:val="28"/>
          <w:szCs w:val="28"/>
          <w:lang w:val="ru-RU"/>
        </w:rPr>
        <w:t xml:space="preserve"> 1</w:t>
      </w:r>
      <w:r w:rsidRPr="00131863">
        <w:rPr>
          <w:b/>
          <w:sz w:val="28"/>
          <w:szCs w:val="28"/>
          <w:lang w:val="ru-RU"/>
        </w:rPr>
        <w:t>874842)</w:t>
      </w:r>
    </w:p>
    <w:p w:rsidR="00CF5F92" w:rsidRPr="00131863" w:rsidRDefault="001840BF" w:rsidP="00131863">
      <w:pPr>
        <w:pStyle w:val="a9"/>
        <w:jc w:val="center"/>
        <w:rPr>
          <w:b/>
          <w:sz w:val="28"/>
          <w:szCs w:val="28"/>
          <w:lang w:val="ru-RU"/>
        </w:rPr>
      </w:pPr>
      <w:r w:rsidRPr="00131863">
        <w:rPr>
          <w:b/>
          <w:sz w:val="28"/>
          <w:szCs w:val="28"/>
          <w:lang w:val="ru-RU"/>
        </w:rPr>
        <w:t>учебного предмета</w:t>
      </w:r>
    </w:p>
    <w:p w:rsidR="004D4C34" w:rsidRPr="00131863" w:rsidRDefault="001840BF" w:rsidP="00131863">
      <w:pPr>
        <w:pStyle w:val="a9"/>
        <w:jc w:val="center"/>
        <w:rPr>
          <w:b/>
          <w:sz w:val="28"/>
          <w:szCs w:val="28"/>
          <w:lang w:val="ru-RU"/>
        </w:rPr>
      </w:pPr>
      <w:r w:rsidRPr="00131863">
        <w:rPr>
          <w:b/>
          <w:sz w:val="28"/>
          <w:szCs w:val="28"/>
          <w:lang w:val="ru-RU"/>
        </w:rPr>
        <w:t>«Русский язык»</w:t>
      </w:r>
    </w:p>
    <w:p w:rsidR="004D4C34" w:rsidRPr="00131863" w:rsidRDefault="001840BF" w:rsidP="00131863">
      <w:pPr>
        <w:pStyle w:val="a9"/>
        <w:jc w:val="center"/>
        <w:rPr>
          <w:b/>
          <w:sz w:val="28"/>
          <w:szCs w:val="28"/>
          <w:lang w:val="ru-RU"/>
        </w:rPr>
      </w:pPr>
      <w:r w:rsidRPr="00131863">
        <w:rPr>
          <w:b/>
          <w:sz w:val="28"/>
          <w:szCs w:val="28"/>
          <w:lang w:val="ru-RU"/>
        </w:rPr>
        <w:t xml:space="preserve">для 3 класса начального общего образования </w:t>
      </w:r>
      <w:r w:rsidRPr="00131863">
        <w:rPr>
          <w:b/>
          <w:sz w:val="28"/>
          <w:szCs w:val="28"/>
          <w:lang w:val="ru-RU"/>
        </w:rPr>
        <w:br/>
      </w:r>
      <w:r w:rsidR="00CF5F92" w:rsidRPr="00131863">
        <w:rPr>
          <w:b/>
          <w:sz w:val="28"/>
          <w:szCs w:val="28"/>
          <w:lang w:val="ru-RU"/>
        </w:rPr>
        <w:t>на 2023-2024</w:t>
      </w:r>
      <w:r w:rsidRPr="00131863">
        <w:rPr>
          <w:b/>
          <w:sz w:val="28"/>
          <w:szCs w:val="28"/>
          <w:lang w:val="ru-RU"/>
        </w:rPr>
        <w:t xml:space="preserve">  учебный год</w:t>
      </w:r>
    </w:p>
    <w:p w:rsidR="004D4C34" w:rsidRDefault="004D4C34">
      <w:pPr>
        <w:rPr>
          <w:lang w:val="ru-RU"/>
        </w:rPr>
      </w:pPr>
    </w:p>
    <w:p w:rsidR="00131863" w:rsidRDefault="00131863">
      <w:pPr>
        <w:rPr>
          <w:lang w:val="ru-RU"/>
        </w:rPr>
      </w:pPr>
    </w:p>
    <w:p w:rsidR="00131863" w:rsidRDefault="00131863">
      <w:pPr>
        <w:rPr>
          <w:lang w:val="ru-RU"/>
        </w:rPr>
      </w:pPr>
    </w:p>
    <w:p w:rsidR="00131863" w:rsidRDefault="00131863">
      <w:pPr>
        <w:rPr>
          <w:lang w:val="ru-RU"/>
        </w:rPr>
      </w:pPr>
    </w:p>
    <w:p w:rsidR="00131863" w:rsidRDefault="00131863">
      <w:pPr>
        <w:rPr>
          <w:lang w:val="ru-RU"/>
        </w:rPr>
      </w:pPr>
    </w:p>
    <w:p w:rsidR="00131863" w:rsidRDefault="00131863">
      <w:pPr>
        <w:rPr>
          <w:lang w:val="ru-RU"/>
        </w:rPr>
      </w:pPr>
    </w:p>
    <w:p w:rsidR="00131863" w:rsidRPr="00131863" w:rsidRDefault="00131863" w:rsidP="00131863">
      <w:pPr>
        <w:widowControl w:val="0"/>
        <w:spacing w:after="4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131863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Составитель:  учитель начальных классов </w:t>
      </w:r>
      <w:proofErr w:type="spellStart"/>
      <w:r w:rsidRPr="00131863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Томаева</w:t>
      </w:r>
      <w:proofErr w:type="spellEnd"/>
      <w:r w:rsidRPr="00131863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 В.Ю.</w:t>
      </w:r>
    </w:p>
    <w:p w:rsidR="00131863" w:rsidRPr="00131863" w:rsidRDefault="00131863" w:rsidP="00131863">
      <w:pPr>
        <w:widowControl w:val="0"/>
        <w:spacing w:after="4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 w:bidi="ru-RU"/>
        </w:rPr>
      </w:pPr>
    </w:p>
    <w:p w:rsidR="00131863" w:rsidRPr="000B3823" w:rsidRDefault="00131863" w:rsidP="00131863">
      <w:pPr>
        <w:widowControl w:val="0"/>
        <w:spacing w:after="4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0B3823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с. </w:t>
      </w:r>
      <w:proofErr w:type="spellStart"/>
      <w:r w:rsidRPr="000B3823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Красногор</w:t>
      </w:r>
      <w:proofErr w:type="spellEnd"/>
      <w:r w:rsidRPr="000B3823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, 2023 г.</w:t>
      </w:r>
    </w:p>
    <w:p w:rsidR="00131863" w:rsidRDefault="00131863">
      <w:pPr>
        <w:rPr>
          <w:lang w:val="ru-RU"/>
        </w:rPr>
      </w:pPr>
    </w:p>
    <w:p w:rsidR="00131863" w:rsidRDefault="00131863">
      <w:pPr>
        <w:rPr>
          <w:lang w:val="ru-RU"/>
        </w:rPr>
      </w:pPr>
    </w:p>
    <w:p w:rsidR="00131863" w:rsidRDefault="00131863">
      <w:pPr>
        <w:rPr>
          <w:lang w:val="ru-RU"/>
        </w:rPr>
      </w:pPr>
    </w:p>
    <w:p w:rsidR="00131863" w:rsidRPr="007412DF" w:rsidRDefault="00131863">
      <w:pPr>
        <w:rPr>
          <w:lang w:val="ru-RU"/>
        </w:rPr>
        <w:sectPr w:rsidR="00131863" w:rsidRPr="007412DF">
          <w:pgSz w:w="11900" w:h="16840"/>
          <w:pgMar w:top="298" w:right="880" w:bottom="402" w:left="1440" w:header="720" w:footer="720" w:gutter="0"/>
          <w:cols w:space="720" w:equalWidth="0">
            <w:col w:w="9580" w:space="0"/>
          </w:cols>
          <w:docGrid w:linePitch="360"/>
        </w:sectPr>
      </w:pPr>
    </w:p>
    <w:p w:rsidR="000C59FB" w:rsidRDefault="000C59FB" w:rsidP="007412DF">
      <w:pPr>
        <w:autoSpaceDE w:val="0"/>
        <w:autoSpaceDN w:val="0"/>
        <w:spacing w:after="0" w:line="230" w:lineRule="auto"/>
        <w:jc w:val="center"/>
        <w:rPr>
          <w:rFonts w:ascii="Times New Roman" w:eastAsia="Times New Roman" w:hAnsi="Times New Roman"/>
          <w:b/>
          <w:color w:val="000000"/>
          <w:sz w:val="24"/>
          <w:lang w:val="ru-RU"/>
        </w:rPr>
      </w:pPr>
    </w:p>
    <w:p w:rsidR="004D4C34" w:rsidRPr="007412DF" w:rsidRDefault="001840BF" w:rsidP="007412DF">
      <w:pPr>
        <w:autoSpaceDE w:val="0"/>
        <w:autoSpaceDN w:val="0"/>
        <w:spacing w:after="0" w:line="230" w:lineRule="auto"/>
        <w:jc w:val="center"/>
        <w:rPr>
          <w:lang w:val="ru-RU"/>
        </w:rPr>
      </w:pP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ПОЯСНИТЕЛЬНАЯ ЗАПИСКА</w:t>
      </w:r>
    </w:p>
    <w:p w:rsidR="004D4C34" w:rsidRPr="001840BF" w:rsidRDefault="001840BF" w:rsidP="001840BF">
      <w:pPr>
        <w:autoSpaceDE w:val="0"/>
        <w:autoSpaceDN w:val="0"/>
        <w:spacing w:before="346" w:after="0" w:line="278" w:lineRule="auto"/>
        <w:ind w:firstLine="180"/>
        <w:jc w:val="both"/>
        <w:rPr>
          <w:rFonts w:ascii="Times New Roman" w:eastAsia="Times New Roman" w:hAnsi="Times New Roman"/>
          <w:color w:val="000000"/>
          <w:sz w:val="24"/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Рабочая программа учебного предмета «Русский язык» для обучающихся 3 классов на уровне начального общего образования составлена на основе Требований к результатам освоения программы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началь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ного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общего образования Федерального государственного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обра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зовательного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стандарта начального общего образования (да​лее — ФГОС НОО), а также ориентирована на целевые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приор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</w:t>
      </w:r>
      <w:proofErr w:type="spellEnd"/>
      <w:r>
        <w:rPr>
          <w:rFonts w:ascii="Times New Roman" w:eastAsia="Times New Roman" w:hAnsi="Times New Roman"/>
          <w:color w:val="000000"/>
          <w:sz w:val="24"/>
          <w:lang w:val="ru-RU"/>
        </w:rPr>
        <w:t>-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теты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сформулированные в Примерной программе воспитания.</w:t>
      </w:r>
    </w:p>
    <w:p w:rsidR="004D4C34" w:rsidRPr="007412DF" w:rsidRDefault="001840BF" w:rsidP="001840BF">
      <w:pPr>
        <w:autoSpaceDE w:val="0"/>
        <w:autoSpaceDN w:val="0"/>
        <w:spacing w:before="190" w:after="0" w:line="230" w:lineRule="auto"/>
        <w:ind w:left="180"/>
        <w:jc w:val="both"/>
        <w:rPr>
          <w:lang w:val="ru-RU"/>
        </w:rPr>
      </w:pP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ОБЩАЯ ХАРАКТЕРИСТИКА УЧЕБНОГО ПРЕДМЕТА "РУССКИЙ ЯЗЫК"</w:t>
      </w:r>
    </w:p>
    <w:p w:rsidR="004D4C34" w:rsidRPr="007412DF" w:rsidRDefault="001840BF" w:rsidP="001840BF">
      <w:pPr>
        <w:autoSpaceDE w:val="0"/>
        <w:autoSpaceDN w:val="0"/>
        <w:spacing w:before="192" w:after="0" w:line="290" w:lineRule="auto"/>
        <w:ind w:firstLine="180"/>
        <w:jc w:val="both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Русский язык является основой всего процесса обучения в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на​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чальной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школе, успехи в его изучении во многом определяют результаты обучающихся по другим предметам. Русский язык как средство познания действительности обеспечивает развитие интеллектуальных и творческих способностей младших школьников, формирует умения извлекать и анализировать информацию из различных текстов, навыки самостоятельной учебной деятельности. Предмет «Русский язык» обладает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значительным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потенциа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​лом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в развитии функциональной грамотности младших школь​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ников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особенно таких её компонентов, как языковая, комму​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никативная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читательская, общекультурная и социальная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гра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мотность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. 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различ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ных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сферах и ситуациях общения способствуют успешной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соци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ализации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младшего школьника. Русский язык, выполняя свои базовые функции общения и выражения мысли, обеспечивает межличностное и социальное взаимодействие, участвует в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фор​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мировании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самосознания и мировоззрения личности, является важнейшим средством хранения и передачи информации, куль​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турных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традиций, истории русского народа и других народов России. Свободное владение языком, умение выбирать нужные языковые средства во многом определяют возможность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адек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​ватного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самовыражения взглядов, мыслей, чувств, проявления себя в различных жизненно важных для человека областях. Изучение русского языка обладает огромным потенциалом присвоения традиционных социокультурных и духовно​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нрав​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ственных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ценностей, принятых в обществе правил и норм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пове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дения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в том числе речевого, что способствует формированию внутренней позиции личности. Личностные достижения младшего школьника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результата​ми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 Достижение этих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личност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ных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результатов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—д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лительный процесс, разворачивающийся на протяжении изучения содержания предмета.</w:t>
      </w:r>
    </w:p>
    <w:p w:rsidR="004D4C34" w:rsidRPr="007412DF" w:rsidRDefault="001840BF" w:rsidP="001840BF">
      <w:pPr>
        <w:autoSpaceDE w:val="0"/>
        <w:autoSpaceDN w:val="0"/>
        <w:spacing w:before="70" w:after="0" w:line="286" w:lineRule="auto"/>
        <w:ind w:firstLine="180"/>
        <w:jc w:val="both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Центральной идеей конструирования содержания и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планиру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емых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результатов обучения является признание равной значимости работы по изучению системы языка и работы по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совер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шенствованию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речи младших школьников. Языковой материал призван сформировать первоначальные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представления о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струк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​туре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русского языка, способствовать усвоению норм русского литературного языка, орфографических и пунктуационных правил. Развитие устной и письменной речи младших школь​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ников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направлено на решение практической задачи развития всех видов речевой деятельности, отработку навыков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использо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вания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усвоенных норм русского литературного языка, речевых норм и правил речевого этикета в процессе устного и письмен​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ного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общения. Ряд задач по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совершенствованию речевой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дея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тельности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решаются совместно с учебным предметом «Литера​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турное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чтение».</w:t>
      </w:r>
    </w:p>
    <w:p w:rsidR="004D4C34" w:rsidRPr="007412DF" w:rsidRDefault="001840BF" w:rsidP="001840BF">
      <w:pPr>
        <w:autoSpaceDE w:val="0"/>
        <w:autoSpaceDN w:val="0"/>
        <w:spacing w:before="70" w:after="0" w:line="230" w:lineRule="auto"/>
        <w:ind w:left="180"/>
        <w:jc w:val="both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Общее число часов, отведённых на изучение «Русского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язы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​ка», в 3 классе — 170 ч.</w:t>
      </w:r>
    </w:p>
    <w:p w:rsidR="004D4C34" w:rsidRPr="007412DF" w:rsidRDefault="001840BF" w:rsidP="001840BF">
      <w:pPr>
        <w:autoSpaceDE w:val="0"/>
        <w:autoSpaceDN w:val="0"/>
        <w:spacing w:before="190" w:after="0" w:line="230" w:lineRule="auto"/>
        <w:ind w:left="180"/>
        <w:jc w:val="both"/>
        <w:rPr>
          <w:lang w:val="ru-RU"/>
        </w:rPr>
      </w:pP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ЦЕЛИ ИЗУЧЕНИЯ УЧЕБНОГО ПРЕДМЕТА "РУССКИЙ ЯЗЫК"</w:t>
      </w:r>
    </w:p>
    <w:p w:rsidR="004D4C34" w:rsidRPr="007412DF" w:rsidRDefault="004D4C34" w:rsidP="001840BF">
      <w:pPr>
        <w:jc w:val="both"/>
        <w:rPr>
          <w:lang w:val="ru-RU"/>
        </w:rPr>
        <w:sectPr w:rsidR="004D4C34" w:rsidRPr="007412DF">
          <w:pgSz w:w="11900" w:h="16840"/>
          <w:pgMar w:top="436" w:right="650" w:bottom="476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4D4C34" w:rsidRPr="007412DF" w:rsidRDefault="004D4C34" w:rsidP="001840BF">
      <w:pPr>
        <w:autoSpaceDE w:val="0"/>
        <w:autoSpaceDN w:val="0"/>
        <w:spacing w:after="78" w:line="220" w:lineRule="exact"/>
        <w:jc w:val="both"/>
        <w:rPr>
          <w:lang w:val="ru-RU"/>
        </w:rPr>
      </w:pPr>
    </w:p>
    <w:p w:rsidR="004D4C34" w:rsidRPr="007412DF" w:rsidRDefault="001840BF" w:rsidP="001840BF">
      <w:pPr>
        <w:autoSpaceDE w:val="0"/>
        <w:autoSpaceDN w:val="0"/>
        <w:spacing w:after="0"/>
        <w:ind w:right="144" w:firstLine="180"/>
        <w:jc w:val="both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В начальной школе изучение русского языка имеет особое значение в развитии младшего школьника. Приобретённые им знания, опыт выполнения предметных и универсальных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дей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ствий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на материале русского языка станут фундаментом обучения в основном звене школы, а также будут востребованы в жизни.</w:t>
      </w:r>
    </w:p>
    <w:p w:rsidR="004D4C34" w:rsidRPr="007412DF" w:rsidRDefault="001840BF" w:rsidP="001840BF">
      <w:pPr>
        <w:autoSpaceDE w:val="0"/>
        <w:autoSpaceDN w:val="0"/>
        <w:spacing w:before="70" w:after="0" w:line="230" w:lineRule="auto"/>
        <w:ind w:left="180"/>
        <w:jc w:val="both"/>
        <w:rPr>
          <w:lang w:val="ru-RU"/>
        </w:rPr>
      </w:pP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Изучение русского языка в начальной школе направлено на достижение следующих целей:</w:t>
      </w:r>
    </w:p>
    <w:p w:rsidR="001840BF" w:rsidRDefault="001840BF" w:rsidP="001840BF">
      <w:pPr>
        <w:autoSpaceDE w:val="0"/>
        <w:autoSpaceDN w:val="0"/>
        <w:spacing w:before="178" w:after="0" w:line="281" w:lineRule="auto"/>
        <w:ind w:left="420"/>
        <w:jc w:val="both"/>
        <w:rPr>
          <w:rFonts w:ascii="Times New Roman" w:eastAsia="Times New Roman" w:hAnsi="Times New Roman"/>
          <w:color w:val="000000"/>
          <w:sz w:val="24"/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приобретение младшими школьниками первоначальных представлений о многообразии языков и культур на территории Российской Федерации, о языке как одной из главных духов​но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r>
        <w:rPr>
          <w:rFonts w:ascii="DejaVu Serif" w:eastAsia="DejaVu Serif" w:hAnsi="DejaVu Serif"/>
          <w:color w:val="000000"/>
          <w:sz w:val="24"/>
          <w:lang w:val="ru-RU"/>
        </w:rPr>
        <w:t>-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нравственных ценностей народа; понимание роли языка как основного средства общения; осознание значения русского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язы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​ка как государственн</w:t>
      </w:r>
      <w:r>
        <w:rPr>
          <w:rFonts w:ascii="Times New Roman" w:eastAsia="Times New Roman" w:hAnsi="Times New Roman"/>
          <w:color w:val="000000"/>
          <w:sz w:val="24"/>
          <w:lang w:val="ru-RU"/>
        </w:rPr>
        <w:t>ого языка Российской Федерации;</w:t>
      </w:r>
    </w:p>
    <w:p w:rsidR="004D4C34" w:rsidRPr="001840BF" w:rsidRDefault="001840BF" w:rsidP="001840BF">
      <w:pPr>
        <w:autoSpaceDE w:val="0"/>
        <w:autoSpaceDN w:val="0"/>
        <w:spacing w:before="178" w:after="0" w:line="281" w:lineRule="auto"/>
        <w:ind w:left="420"/>
        <w:jc w:val="both"/>
        <w:rPr>
          <w:rFonts w:ascii="Times New Roman" w:eastAsia="Times New Roman" w:hAnsi="Times New Roman"/>
          <w:color w:val="000000"/>
          <w:sz w:val="24"/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пони​мание роли русского языка как языка межнационального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об​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щения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; осознание правильной устной и письменной речи как показателя общей культуры человека;</w:t>
      </w:r>
    </w:p>
    <w:p w:rsidR="004D4C34" w:rsidRPr="007412DF" w:rsidRDefault="001840BF" w:rsidP="001840BF">
      <w:pPr>
        <w:autoSpaceDE w:val="0"/>
        <w:autoSpaceDN w:val="0"/>
        <w:spacing w:before="192" w:after="0" w:line="271" w:lineRule="auto"/>
        <w:ind w:left="420" w:right="1152"/>
        <w:jc w:val="both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овладение основными видами речевой деятельности на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ос​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нове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первоначальных представлений о нормах современного русского литературного языка: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аудированием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говорением,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чте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нием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письмом;</w:t>
      </w:r>
    </w:p>
    <w:p w:rsidR="004D4C34" w:rsidRPr="007412DF" w:rsidRDefault="001840BF" w:rsidP="001840BF">
      <w:pPr>
        <w:autoSpaceDE w:val="0"/>
        <w:autoSpaceDN w:val="0"/>
        <w:spacing w:before="190" w:after="0" w:line="281" w:lineRule="auto"/>
        <w:ind w:left="420"/>
        <w:jc w:val="both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овладение первоначальными научными представлениями о системе русского языка: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фонетике, графике, лексике, морфе​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мике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морфологии и синтаксисе; об основных единицах языка, их признаках и особенностях употребления в речи;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использова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ние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в речевой деятельности норм современного русского литера​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турного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языка (орфоэпических, лексических, грамматических, орфографических, пунктуационных) и речевого этикета;</w:t>
      </w:r>
    </w:p>
    <w:p w:rsidR="006725D0" w:rsidRDefault="001840BF" w:rsidP="001840BF">
      <w:pPr>
        <w:autoSpaceDE w:val="0"/>
        <w:autoSpaceDN w:val="0"/>
        <w:spacing w:before="190" w:after="0" w:line="262" w:lineRule="auto"/>
        <w:ind w:left="420" w:right="1008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4D4C34" w:rsidRPr="007412DF" w:rsidRDefault="001840BF" w:rsidP="001840BF">
      <w:pPr>
        <w:autoSpaceDE w:val="0"/>
        <w:autoSpaceDN w:val="0"/>
        <w:spacing w:after="0" w:line="230" w:lineRule="auto"/>
        <w:jc w:val="center"/>
        <w:rPr>
          <w:lang w:val="ru-RU"/>
        </w:rPr>
      </w:pP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СОДЕРЖАНИЕ УЧЕБНОГО ПРЕДМЕТА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346" w:after="0" w:line="271" w:lineRule="auto"/>
        <w:ind w:right="1008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Сведения о русском языке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Русский язык как государственный язык Российской Феде​рации. Методы познания языка: наблюдение, анализ, лингвистический эксперимент.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90" w:after="0" w:line="283" w:lineRule="auto"/>
        <w:ind w:right="144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Фонетика и графика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Звуки русского языка: гласный/согласный, гласный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удар​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ный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/безударный, согласный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твёрдый/мягкий, парный/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непар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ный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согласный глухой/звонкий, парный/непарный; функции разделительных мягкого и твёрдого знаков, условия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использо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вания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на письме разделительных мягкого и твёрдого знаков (повторение изученного).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Соотношение звукового и буквенного состава в словах с раз​делительными </w:t>
      </w:r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ь 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и </w:t>
      </w:r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ъ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в словах с непроизносимыми согласными.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Использование алфавита при работе со словарями,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справоч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никами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каталогами.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90" w:after="0"/>
        <w:ind w:right="576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Орфоэпия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отрабатывае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​мом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в учебнике). Использование орфоэпического словаря для решения практических задач.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90" w:after="0" w:line="271" w:lineRule="auto"/>
        <w:ind w:right="432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Лексика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Повторение: лексическое значение слова. Прямое и переносное значение слова (ознакомление).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Уста​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ревшие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слова (ознакомление).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90" w:after="0" w:line="281" w:lineRule="auto"/>
        <w:ind w:right="144"/>
        <w:rPr>
          <w:lang w:val="ru-RU"/>
        </w:rPr>
      </w:pPr>
      <w:r w:rsidRPr="007412DF">
        <w:rPr>
          <w:lang w:val="ru-RU"/>
        </w:rPr>
        <w:lastRenderedPageBreak/>
        <w:tab/>
      </w:r>
      <w:proofErr w:type="gramStart"/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Состав слова (</w:t>
      </w:r>
      <w:proofErr w:type="spellStart"/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морфемика</w:t>
      </w:r>
      <w:proofErr w:type="spellEnd"/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)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 Однокоренные слова и формы одного и того же слова Корень, приставка, суффикс — значимые части слова Нулевое окончание (ознакомление)</w:t>
      </w:r>
      <w:proofErr w:type="gramEnd"/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90" w:after="0" w:line="283" w:lineRule="auto"/>
        <w:ind w:right="288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Морфология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Части речи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Имя существительное: общее значение, вопросы,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употребле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ние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в речи. Имена существительные единственного и множественного числа. Имена существительные мужского, женского и среднего рода. Падеж имён существительных. Определение падежа, в котором употреблено имя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существительное.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Измене​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ние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имён существительных по падежам и числам (склонение). Имена существительные 1, 2, 3​-го склонения. Имена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существи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​тельные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одушевлённые и неодушевлённые.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70" w:after="0" w:line="281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Имя прилагательное: общее значение, вопросы,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употребле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ние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в речи. Зависимость формы имени прилагательного от фор​мы имени существительного. Изменение имён прилагательных по родам, числам и падежам (кроме имён прилагательных на </w:t>
      </w:r>
      <w:proofErr w:type="gramStart"/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-</w:t>
      </w:r>
      <w:proofErr w:type="spellStart"/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и</w:t>
      </w:r>
      <w:proofErr w:type="gramEnd"/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й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-</w:t>
      </w:r>
      <w:proofErr w:type="spellStart"/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ов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-ин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). Склонение имён прилагательных. 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4D4C34" w:rsidRPr="007412DF" w:rsidRDefault="001840BF">
      <w:pPr>
        <w:autoSpaceDE w:val="0"/>
        <w:autoSpaceDN w:val="0"/>
        <w:spacing w:before="70" w:after="0" w:line="271" w:lineRule="auto"/>
        <w:ind w:firstLine="18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Глагол: общее значение, вопросы, употребление в речи. Не​определённая форма глагола. Настоящее, будущее, прошедшее время глаголов. Изменение глаголов по временам, числам. Род глаголов в прошедшем времени.</w:t>
      </w:r>
    </w:p>
    <w:p w:rsidR="004D4C34" w:rsidRPr="007412DF" w:rsidRDefault="001840BF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Частица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не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её значение.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90" w:after="0" w:line="271" w:lineRule="auto"/>
        <w:ind w:right="288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Синтаксис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Предложение. Установление при помощи смысловых (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син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таксических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) вопросов связи между словами в предложении. Главные члены предложения — подлежащее и сказуемое.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Вто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ростепенные</w:t>
      </w:r>
      <w:proofErr w:type="spellEnd"/>
      <w:proofErr w:type="gramEnd"/>
    </w:p>
    <w:p w:rsidR="004D4C34" w:rsidRPr="007412DF" w:rsidRDefault="004D4C34">
      <w:pPr>
        <w:autoSpaceDE w:val="0"/>
        <w:autoSpaceDN w:val="0"/>
        <w:spacing w:after="66" w:line="220" w:lineRule="exact"/>
        <w:rPr>
          <w:lang w:val="ru-RU"/>
        </w:rPr>
      </w:pPr>
    </w:p>
    <w:p w:rsidR="004D4C34" w:rsidRPr="007412DF" w:rsidRDefault="001840BF">
      <w:pPr>
        <w:autoSpaceDE w:val="0"/>
        <w:autoSpaceDN w:val="0"/>
        <w:spacing w:after="0" w:line="262" w:lineRule="auto"/>
        <w:ind w:right="144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члены предложения (без деления на виды). Предложения распространённые и нераспространённые. Наблюдение за однородными членами предложения с союза​ми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и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а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но 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 без союзов.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Орфография и пунктуация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орфо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​граммы в слове; контроль и самоконтроль при проверке собственных и предложенных текстов (повторение и применение на новом орфографическом материале).</w:t>
      </w:r>
    </w:p>
    <w:p w:rsidR="004D4C34" w:rsidRPr="007412DF" w:rsidRDefault="001840BF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Использование орфографического словаря для определения (уточнения) написания слова.</w:t>
      </w:r>
    </w:p>
    <w:p w:rsidR="004D4C34" w:rsidRPr="007412DF" w:rsidRDefault="001840BF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Правила правописания и их применение:</w:t>
      </w:r>
    </w:p>
    <w:p w:rsidR="004D4C34" w:rsidRPr="007412DF" w:rsidRDefault="001840BF">
      <w:pPr>
        <w:autoSpaceDE w:val="0"/>
        <w:autoSpaceDN w:val="0"/>
        <w:spacing w:before="180" w:after="0" w:line="230" w:lineRule="auto"/>
        <w:ind w:left="42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разделительный твёрдый знак;</w:t>
      </w:r>
    </w:p>
    <w:p w:rsidR="004D4C34" w:rsidRPr="007412DF" w:rsidRDefault="001840BF">
      <w:pPr>
        <w:autoSpaceDE w:val="0"/>
        <w:autoSpaceDN w:val="0"/>
        <w:spacing w:before="192" w:after="0" w:line="230" w:lineRule="auto"/>
        <w:ind w:left="42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непроизносимые согласные в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корне слова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;</w:t>
      </w:r>
    </w:p>
    <w:p w:rsidR="004D4C34" w:rsidRPr="007412DF" w:rsidRDefault="001840BF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мягкий знак после шипящих на конце имён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существитель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ных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;</w:t>
      </w:r>
    </w:p>
    <w:p w:rsidR="004D4C34" w:rsidRPr="007412DF" w:rsidRDefault="001840BF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безударные гласные в падежных окончаниях имён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существи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​тельных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(на уровне наблюдения);</w:t>
      </w:r>
    </w:p>
    <w:p w:rsidR="004D4C34" w:rsidRPr="007412DF" w:rsidRDefault="001840BF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lastRenderedPageBreak/>
        <w:t xml:space="preserve">—  безударные гласные в падежных окончаниях имён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прилага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​тельных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(на уровне наблюдения);</w:t>
      </w:r>
    </w:p>
    <w:p w:rsidR="004D4C34" w:rsidRPr="007412DF" w:rsidRDefault="001840BF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раздельное написание предлогов с личными местоимениями;</w:t>
      </w:r>
    </w:p>
    <w:p w:rsidR="004D4C34" w:rsidRPr="007412DF" w:rsidRDefault="001840BF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непроверяемые гласные и согласные (перечень слов в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орфо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​графическом словаре учебника);</w:t>
      </w:r>
    </w:p>
    <w:p w:rsidR="004D4C34" w:rsidRPr="007412DF" w:rsidRDefault="001840BF">
      <w:pPr>
        <w:autoSpaceDE w:val="0"/>
        <w:autoSpaceDN w:val="0"/>
        <w:spacing w:before="190" w:after="0" w:line="230" w:lineRule="auto"/>
        <w:ind w:left="42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раздельное написание частицы не с глаголами. 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78" w:after="0" w:line="283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Развитие речи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Нормы речевого этикета: устное и письменное приглашение, просьба, извинение, благодарность, отказ и др.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мнение в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диа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​логе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и дискуссии; договариваться и приходить к общему решению в совместной деятельности; контролировать (устно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коор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динировать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) действия при проведении парной и групповой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ра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​боты.</w:t>
      </w:r>
    </w:p>
    <w:p w:rsidR="004D4C34" w:rsidRPr="007412DF" w:rsidRDefault="001840BF">
      <w:pPr>
        <w:autoSpaceDE w:val="0"/>
        <w:autoSpaceDN w:val="0"/>
        <w:spacing w:before="70" w:after="0" w:line="230" w:lineRule="auto"/>
        <w:jc w:val="center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Особенности речевого этикета в условиях общения с людьми, плохо владеющими русским языком.</w:t>
      </w:r>
    </w:p>
    <w:p w:rsidR="004D4C34" w:rsidRPr="007412DF" w:rsidRDefault="001840BF">
      <w:pPr>
        <w:autoSpaceDE w:val="0"/>
        <w:autoSpaceDN w:val="0"/>
        <w:spacing w:before="70" w:after="0" w:line="271" w:lineRule="auto"/>
        <w:ind w:firstLine="18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72" w:after="0" w:line="262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План текста. Составление плана текста, написание текста по заданному плану. Связь предложений в тексте с помощью личных местоимений, синонимов, союзов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и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а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но.  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Ключевые слова в тексте.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70" w:after="0" w:line="262" w:lineRule="auto"/>
        <w:ind w:right="720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Определение типов текстов (повествование, описание, рас​суждение) и создание собственных текстов заданного типа.</w:t>
      </w:r>
    </w:p>
    <w:p w:rsidR="004D4C34" w:rsidRPr="007412DF" w:rsidRDefault="001840BF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Жанр письма, объявления.</w:t>
      </w:r>
    </w:p>
    <w:p w:rsidR="004D4C34" w:rsidRPr="007412DF" w:rsidRDefault="001840BF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Изложение текста по коллективно или самостоятельно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со​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ставленному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плану.</w:t>
      </w:r>
    </w:p>
    <w:p w:rsidR="004D4C34" w:rsidRPr="007412DF" w:rsidRDefault="001840BF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Изучающее, ознакомительное чтение.</w:t>
      </w:r>
    </w:p>
    <w:p w:rsidR="004D4C34" w:rsidRPr="007412DF" w:rsidRDefault="004D4C34">
      <w:pPr>
        <w:autoSpaceDE w:val="0"/>
        <w:autoSpaceDN w:val="0"/>
        <w:spacing w:after="78" w:line="220" w:lineRule="exact"/>
        <w:rPr>
          <w:lang w:val="ru-RU"/>
        </w:rPr>
      </w:pPr>
    </w:p>
    <w:p w:rsidR="004D4C34" w:rsidRPr="007412DF" w:rsidRDefault="001840BF">
      <w:pPr>
        <w:autoSpaceDE w:val="0"/>
        <w:autoSpaceDN w:val="0"/>
        <w:spacing w:after="0" w:line="230" w:lineRule="auto"/>
        <w:rPr>
          <w:lang w:val="ru-RU"/>
        </w:rPr>
      </w:pP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ПЛАНИРУЕМЫЕ ОБРАЗОВАТЕЛЬНЫЕ РЕЗУЛЬТАТЫ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346" w:after="0" w:line="262" w:lineRule="auto"/>
        <w:ind w:right="864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Изучение русского языка в 3 классе направлено на достижение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обучающимися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личностных,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и предметных результатов освоения учебного предмета.</w:t>
      </w:r>
    </w:p>
    <w:p w:rsidR="004D4C34" w:rsidRPr="007412DF" w:rsidRDefault="001840BF">
      <w:pPr>
        <w:autoSpaceDE w:val="0"/>
        <w:autoSpaceDN w:val="0"/>
        <w:spacing w:before="382" w:after="0" w:line="230" w:lineRule="auto"/>
        <w:rPr>
          <w:lang w:val="ru-RU"/>
        </w:rPr>
      </w:pP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66" w:after="0" w:line="290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«Русский язык» в начальной школе у обучающегося будут сформированы следующие личностные новообразования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гражданско-патриотического воспитания: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становление ценностного отношения к своей Родине — России, в том числе через изучение русского языка, отражающего историю и культуру страны;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осознание своей этнокультурной и российской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граждан​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ской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идентичности, понимание роли русского языка как государственного языка Российской Федерации и языка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межнацио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нального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общения народов России;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сопричастность к прошлому, настоящему и будущему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сво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​ей страны и родного края, в том числе через обсуждение ситуаций при работе с художественными произведениями;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уважение к своему и другим народам, формируемое в том числе на основе примеров из художественных произведений;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первоначальные представления о человеке как члене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об​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щества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о правах и ответственности, уважении и достоинстве человека, о нравственно​этических нормах поведения и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прави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лах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межличностных отношений, в том числе отражённых в художественных произведениях; </w:t>
      </w:r>
      <w:r w:rsidRPr="007412DF">
        <w:rPr>
          <w:lang w:val="ru-RU"/>
        </w:rPr>
        <w:br/>
      </w:r>
      <w:r w:rsidRPr="007412DF">
        <w:rPr>
          <w:lang w:val="ru-RU"/>
        </w:rPr>
        <w:lastRenderedPageBreak/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духовно-нравственного воспитания: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признание индивидуальности каждого человека с опорой на собственный жизненный и читательский опыт;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проявление сопереживания, уважения и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доброжелатель​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ности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в том числе с использованием адекватных языковых средств для выражения своего состояния и чувств;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неприятие любых форм поведения, направленных на причинение физического  и  морального вреда  другим  людям (в том числе связанного с использованием недопустимых средств языка); 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эстетического воспитания: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стремление к самовыражению в разных видах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художе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ственной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деятельности, в том числе в искусстве слова;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осозна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важности русского языка как средства общения и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самовы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ражения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; 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физического воспитания, формирования культуры здоровья и эмоционального благополучия: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соблюдение правил здорового и безопасного (для себя и других людей) образа жизни в окружающей среде (в том числе информационной) при поиске дополнительной информации в процессе языкового образования;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бережное отношение к физическому и психическому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здо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ровью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проявляющееся в выборе приемлемых способов речевого самовыражения и соблюдении норм речевого этикета и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​вил общения;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трудового воспитания: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осознание ценности труда в жизни человека и общества (в том числе благодаря примерам из художественных произведений), ответственное потребление и бережное отношение к результатам труда, навыки участия в различных видах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трудо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​вой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деятельности, интерес к различным профессиям,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возника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ющий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при обсуждении примеров из художественных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произве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дений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;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экологического воспитания: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after="0" w:line="286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бережное отношение к природе, формируемое в процессе работы с текстами;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неприятие действий, приносящих ей вред;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ценности научного познания: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первоначальные представления о научной картине мира (в том числе первоначальные представления о системе языка как одной из составляющих целостной научной картины мира);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актив​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ность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и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самостоятельность в его познании.</w:t>
      </w:r>
    </w:p>
    <w:p w:rsidR="004D4C34" w:rsidRPr="007412DF" w:rsidRDefault="001840BF">
      <w:pPr>
        <w:autoSpaceDE w:val="0"/>
        <w:autoSpaceDN w:val="0"/>
        <w:spacing w:before="262" w:after="0" w:line="230" w:lineRule="auto"/>
        <w:rPr>
          <w:lang w:val="ru-RU"/>
        </w:rPr>
      </w:pP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68" w:after="0" w:line="262" w:lineRule="auto"/>
        <w:ind w:right="864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«Русский язык» в начальной школе у обучающегося будут сформированы следующие </w:t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познавательные 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универсальные учебные действия.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70" w:after="0" w:line="288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Базовые логические действия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сравнивать различные языковые единицы (звуки, слова, предложения, тексты), устанавливать основания для сравнения языковых единиц (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частеречная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принадлежность,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грамматиче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ский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признак, лексическое значение и др.); устанавливать аналогии языковых единиц;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объединять объекты (языковые единицы) по определённо​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му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признаку;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находить в языковом материале закономерности и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проти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воречия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на основе предложенного 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lastRenderedPageBreak/>
        <w:t xml:space="preserve">учителем алгоритма наблюдения; анализировать алгоритм действий при работе с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языко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выми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единицами, самостоятельно выделять учебные операции при анализе языковых единиц;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выявлять недостаток информации для решения учебной и практической задачи на основе предложенного алгоритма, фор​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мулировать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запрос на дополнительную информацию;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устанавливать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причинно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​следственные связи в ситуациях наблюдения за языковым материалом, делать выводы.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70" w:after="0" w:line="288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Базовые исследовательские действия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с помощью учителя формулировать цель, планировать из​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менения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языкового объекта, речевой ситуации;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сравнивать несколько вариантов выполнения задания, выбирать наиболее подходящий (на основе предложенных критериев);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проводить по предложенному плану несложное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лингви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стическое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мини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​-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исследование,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выполнять по предложенному плану проектное задание;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формулировать выводы и подкреплять их доказательства​ми на основе результатов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проведённого наблюдения за языковым материалом (классификации, сравнения, исследования); формулировать с помощью учителя вопросы в процессе анализа предложенного языкового материала;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прогнозировать возможное развитие процессов, событий и их последствия в аналогичных или сходных ситуациях.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70" w:after="0" w:line="286" w:lineRule="auto"/>
        <w:ind w:right="288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Работа с информацией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выбирать источник получения информации: нужный словарь для получения запрашиваемой информации, для уточнения;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согласно заданному алгоритму находить представленную в явном виде информацию в предложенном источнике: в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слова​рях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справочниках;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соблюдать с помощью взрослых (педагогических работни​ков, родителей, законных</w:t>
      </w:r>
      <w:proofErr w:type="gramEnd"/>
    </w:p>
    <w:p w:rsidR="004D4C34" w:rsidRPr="007412DF" w:rsidRDefault="001840BF">
      <w:pPr>
        <w:tabs>
          <w:tab w:val="left" w:pos="180"/>
        </w:tabs>
        <w:autoSpaceDE w:val="0"/>
        <w:autoSpaceDN w:val="0"/>
        <w:spacing w:after="0" w:line="283" w:lineRule="auto"/>
        <w:ind w:right="720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представителей) правила информационной безопасности при поиске информации в Интернете (информации о написании и произношении слова, о значении слова, о происхождении слова, о синонимах слова);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анализировать и создавать текстовую, видео​,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графиче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​скую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звуковую информацию в соответствии с учебной зада​чей;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понимать лингвистическую информацию, зафиксирован​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ную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в виде таблиц, схем; самостоятельно создавать схемы, таблицы для представления лингвистической информации.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90" w:after="0" w:line="288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начальной школе у обучающегося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форми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руются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коммуникативные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универсальные учебные действия 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Общение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воспринимать и формулировать суждения, выражать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эмо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ции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в соответствии с целями и условиями общения в знакомой среде;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проявлять уважительное отношение к собеседнику, со​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блюдать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правила ведения диалоги и дискуссии;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признавать возможность существования разных точек зрения;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корректно и аргументированно высказывать своё  мне​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ние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строить речевое высказывание в соответствии с постав​ленной задачей;</w:t>
      </w:r>
      <w:r w:rsidRPr="007412DF">
        <w:rPr>
          <w:lang w:val="ru-RU"/>
        </w:rPr>
        <w:br/>
      </w:r>
      <w:r w:rsidRPr="007412DF">
        <w:rPr>
          <w:lang w:val="ru-RU"/>
        </w:rPr>
        <w:lastRenderedPageBreak/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создавать устные и письменные тексты (описание, рас​суждение, повествование) в соответствии с речевой ситуацией;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готовить небольшие публичные выступления о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результа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тах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парной и групповой работы, о результатах наблюдения, выполненного мини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​-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исследования, проектного задания;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подбирать иллюстративный материал (рисунки, фото, плакаты) к тексту выступления.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90" w:after="0" w:line="262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начальной школе у обучающегося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форми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руются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регулятивные 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универсальные учебные действия.</w:t>
      </w:r>
    </w:p>
    <w:p w:rsidR="004D4C34" w:rsidRPr="007412DF" w:rsidRDefault="001840BF">
      <w:pPr>
        <w:autoSpaceDE w:val="0"/>
        <w:autoSpaceDN w:val="0"/>
        <w:spacing w:before="70" w:after="0" w:line="271" w:lineRule="auto"/>
        <w:ind w:left="180" w:right="1728"/>
        <w:rPr>
          <w:lang w:val="ru-RU"/>
        </w:rPr>
      </w:pP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Самоорганизация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планировать действия по решению учебной задачи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для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по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​лучения результата;—    выстраивать последовательность выбранных действий.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70" w:after="0" w:line="286" w:lineRule="auto"/>
        <w:ind w:right="144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Самоконтроль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устанавливать причины успеха/неудач учебной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деятель​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ности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корректировать свои учебные действия для преодоления речевых и орфографических ошибок;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соотносить результат деятельности с поставленной учеб​ной задачей по выделению,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характеристике, использованию языковых единиц;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находить ошибку, допущенную при работе с языковым материалом, находить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орфографическую и пунктуационную ошибку;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сравнивать результаты своей деятельности и деятельно​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сти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одноклассников, объективно оценивать их по предложен​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ным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критериям.</w:t>
      </w:r>
    </w:p>
    <w:p w:rsidR="004D4C34" w:rsidRPr="007412DF" w:rsidRDefault="001840BF">
      <w:pPr>
        <w:autoSpaceDE w:val="0"/>
        <w:autoSpaceDN w:val="0"/>
        <w:spacing w:before="262" w:after="0" w:line="230" w:lineRule="auto"/>
        <w:rPr>
          <w:lang w:val="ru-RU"/>
        </w:rPr>
      </w:pP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Совместная деятельность: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18" w:after="0" w:line="286" w:lineRule="auto"/>
        <w:ind w:right="288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формулировать краткосрочные и долгосрочные цели (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ин​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дивидуальные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с учётом участия в коллективных задачах) в стандартной (типовой) ситуации на основе предложенного учи​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телем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формата планирования, распределения промежуточных шагов и сроков;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проявлять готовность руководить, выполнять поручения, подчиняться, самостоятельно разрешать конфликты;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ответственно выполнять свою часть работы;</w:t>
      </w:r>
    </w:p>
    <w:p w:rsidR="004D4C34" w:rsidRPr="007412DF" w:rsidRDefault="001840BF">
      <w:pPr>
        <w:autoSpaceDE w:val="0"/>
        <w:autoSpaceDN w:val="0"/>
        <w:spacing w:after="0" w:line="262" w:lineRule="auto"/>
        <w:ind w:left="180" w:right="1584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оценивать свой вклад в общий результат;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выполнять совместные проектные задания с опорой на предложенные образцы.</w:t>
      </w:r>
    </w:p>
    <w:p w:rsidR="004D4C34" w:rsidRPr="007412DF" w:rsidRDefault="001840BF">
      <w:pPr>
        <w:autoSpaceDE w:val="0"/>
        <w:autoSpaceDN w:val="0"/>
        <w:spacing w:before="262" w:after="0" w:line="230" w:lineRule="auto"/>
        <w:rPr>
          <w:lang w:val="ru-RU"/>
        </w:rPr>
      </w:pP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</w:t>
      </w:r>
    </w:p>
    <w:p w:rsidR="002B7E90" w:rsidRDefault="001840BF">
      <w:pPr>
        <w:tabs>
          <w:tab w:val="left" w:pos="180"/>
        </w:tabs>
        <w:autoSpaceDE w:val="0"/>
        <w:autoSpaceDN w:val="0"/>
        <w:spacing w:before="166" w:after="0" w:line="290" w:lineRule="auto"/>
        <w:rPr>
          <w:rFonts w:ascii="Times New Roman" w:eastAsia="Times New Roman" w:hAnsi="Times New Roman"/>
          <w:color w:val="000000"/>
          <w:sz w:val="24"/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в </w:t>
      </w:r>
      <w:r w:rsidRPr="007412DF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третьем классе 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обучающийся научится: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объяснять значение русского языка как государственного языка Российской Федерации;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характеризовать, сравнивать, классифицировать звуки вне слова и в слове по заданным параметрам;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производить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звуко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​буквенный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анализ слова (в словах с ор​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фограммами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; без транскрибирования);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определять функцию разделительных мягкого и твёрдого знаков в словах;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устанавливать соотношение звукового и буквенного состава, в том числе с учётом функций букв </w:t>
      </w:r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е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ё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ю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я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в словах с разделительными </w:t>
      </w:r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ь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>ъ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в словах с непроизносимыми согласными;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lastRenderedPageBreak/>
        <w:t>синонимы;</w:t>
      </w:r>
      <w:proofErr w:type="gramEnd"/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находить в словах с однозначно выделяемыми морфемами окончание, корень, приставку, суффикс;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выявлять случаи употребления синонимов и антонимов; подбирать синонимы и антонимы к словам  разных частей речи;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распознавать слова, употреблённые в прямом и переносном значении (простые случаи);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определять значение слова в тексте;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распознавать имена существительные; определять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грам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матические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признаки имён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существительных: род, число, па​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деж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; склонять в единственном числе имена существительные с ударными окончаниями;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распознавать имена прилагательные; определять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грамма​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тические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признаки имён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прилагательных: род, число, падеж; изменять имена прилагательные по падежам, числам, родам (в единственном числе) в соответствии с падежом, числом и родом имён существительных;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про​шедшем времени); изменять глагол по временам (простые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слу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​чаи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), в прошедшем времени — по родам;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распознавать личные местоимения (в начальной форме); использовать личные местоимения для устранения неоправданных повторов в тексте;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различать предлоги и приставки;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определять вид предложения по цели высказывания и по эмоциональной окраске;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находить главные и второстепенные (без деления на виды) члены предложения;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распознавать распространённые и нераспространённые предложения; находить место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орфограммы в слове и между словами на изученные правила; применять изученные правила</w:t>
      </w:r>
    </w:p>
    <w:p w:rsidR="004D4C34" w:rsidRPr="007412DF" w:rsidRDefault="001840BF">
      <w:pPr>
        <w:tabs>
          <w:tab w:val="left" w:pos="180"/>
        </w:tabs>
        <w:autoSpaceDE w:val="0"/>
        <w:autoSpaceDN w:val="0"/>
        <w:spacing w:before="166" w:after="0" w:line="290" w:lineRule="auto"/>
        <w:rPr>
          <w:lang w:val="ru-RU"/>
        </w:rPr>
      </w:pP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правопи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сания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в том числе непроверяемые гласные и согласные (пере​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чень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слов в орфографическом словаре учебника); непроизносимые согласные в корне слова; разделительный твёрдый знак; мягкий знак после шипящих на конце имён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существи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​тельных;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не 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с глаголами; раздельное написание предлогов со словами;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правильно списывать слова, предложения, тексты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объ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ёмом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не более 70 слов;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писать под диктовку тексты объёмом не более 65 слов с учётом изученных правил </w:t>
      </w:r>
      <w:r w:rsidRPr="007412DF">
        <w:rPr>
          <w:lang w:val="ru-RU"/>
        </w:rPr>
        <w:br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правописания;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находить и исправлять ошибки на изученные правила, описки;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понимать тексты разных типов, находить в тексте </w:t>
      </w:r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задан​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ную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информацию;</w:t>
      </w:r>
    </w:p>
    <w:p w:rsidR="004D4C34" w:rsidRPr="007412DF" w:rsidRDefault="004D4C34">
      <w:pPr>
        <w:autoSpaceDE w:val="0"/>
        <w:autoSpaceDN w:val="0"/>
        <w:spacing w:after="78" w:line="220" w:lineRule="exact"/>
        <w:rPr>
          <w:lang w:val="ru-RU"/>
        </w:rPr>
      </w:pPr>
    </w:p>
    <w:p w:rsidR="004D4C34" w:rsidRPr="007412DF" w:rsidRDefault="001840BF">
      <w:pPr>
        <w:tabs>
          <w:tab w:val="left" w:pos="180"/>
        </w:tabs>
        <w:autoSpaceDE w:val="0"/>
        <w:autoSpaceDN w:val="0"/>
        <w:spacing w:after="0" w:line="288" w:lineRule="auto"/>
        <w:rPr>
          <w:lang w:val="ru-RU"/>
        </w:rPr>
      </w:pP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формулировать простые выводы на основе прочитанной (услышанной) информации устно и письменно (1—2 предложения);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строить устное диалогическое и монологическое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выска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зывание</w:t>
      </w:r>
      <w:proofErr w:type="spellEnd"/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(3—5 предложений на определённую тему, по наблюдениям) с соблюдением орфоэпических норм, правильной ин​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тонации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; создавать небольшие устные и письменные тексты (2—4 предложения), содержащие приглашение, просьбу, 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изви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</w:t>
      </w:r>
      <w:proofErr w:type="spell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нение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, благодарность, отказ, с использованием норм речевого этикета;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определять связь предложений в тексте (с помощью личных местоимений, синонимов, союзов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и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а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r w:rsidRPr="007412DF">
        <w:rPr>
          <w:rFonts w:ascii="Times New Roman" w:eastAsia="Times New Roman" w:hAnsi="Times New Roman"/>
          <w:i/>
          <w:color w:val="000000"/>
          <w:sz w:val="24"/>
          <w:lang w:val="ru-RU"/>
        </w:rPr>
        <w:t>но</w:t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);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определять ключевые слова в тексте;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определять тему текста и основную мысль текста;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выявлять части текста (абзацы) и отражать с помощью ключевых слов или предложений их смысловое содержание;</w:t>
      </w:r>
      <w:r w:rsidRPr="007412DF">
        <w:rPr>
          <w:lang w:val="ru-RU"/>
        </w:rPr>
        <w:br/>
      </w:r>
      <w:r w:rsidRPr="007412DF">
        <w:rPr>
          <w:lang w:val="ru-RU"/>
        </w:rPr>
        <w:lastRenderedPageBreak/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—    составлять план текста, создавать по нему текст и </w:t>
      </w:r>
      <w:proofErr w:type="spellStart"/>
      <w:proofErr w:type="gramStart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коррек</w:t>
      </w:r>
      <w:proofErr w:type="spell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​тировать</w:t>
      </w:r>
      <w:proofErr w:type="gramEnd"/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 xml:space="preserve"> текст;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писать подробное изложение по заданному, коллективно или самостоятельно составленному плану;</w:t>
      </w:r>
      <w:r w:rsidRPr="007412DF">
        <w:rPr>
          <w:lang w:val="ru-RU"/>
        </w:rPr>
        <w:br/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объяснять своими словами значение изученных понятий, использовать изученные понятия;</w:t>
      </w:r>
      <w:r w:rsidRPr="007412DF">
        <w:rPr>
          <w:lang w:val="ru-RU"/>
        </w:rPr>
        <w:tab/>
      </w:r>
      <w:r w:rsidRPr="007412DF">
        <w:rPr>
          <w:rFonts w:ascii="Times New Roman" w:eastAsia="Times New Roman" w:hAnsi="Times New Roman"/>
          <w:color w:val="000000"/>
          <w:sz w:val="24"/>
          <w:lang w:val="ru-RU"/>
        </w:rPr>
        <w:t>—    уточнять значение слова с помощью толкового словаря.</w:t>
      </w:r>
    </w:p>
    <w:p w:rsidR="004D4C34" w:rsidRPr="007412DF" w:rsidRDefault="004D4C34">
      <w:pPr>
        <w:rPr>
          <w:lang w:val="ru-RU"/>
        </w:rPr>
        <w:sectPr w:rsidR="004D4C34" w:rsidRPr="007412DF">
          <w:pgSz w:w="11900" w:h="16840"/>
          <w:pgMar w:top="298" w:right="838" w:bottom="1440" w:left="666" w:header="720" w:footer="720" w:gutter="0"/>
          <w:cols w:space="720" w:equalWidth="0">
            <w:col w:w="10396" w:space="0"/>
          </w:cols>
          <w:docGrid w:linePitch="360"/>
        </w:sectPr>
      </w:pPr>
    </w:p>
    <w:p w:rsidR="004D4C34" w:rsidRPr="007412DF" w:rsidRDefault="004D4C34">
      <w:pPr>
        <w:autoSpaceDE w:val="0"/>
        <w:autoSpaceDN w:val="0"/>
        <w:spacing w:after="64" w:line="220" w:lineRule="exact"/>
        <w:rPr>
          <w:lang w:val="ru-RU"/>
        </w:rPr>
      </w:pPr>
    </w:p>
    <w:p w:rsidR="004D4C34" w:rsidRDefault="001840BF">
      <w:pPr>
        <w:autoSpaceDE w:val="0"/>
        <w:autoSpaceDN w:val="0"/>
        <w:spacing w:after="258" w:line="233" w:lineRule="auto"/>
      </w:pPr>
      <w:r>
        <w:rPr>
          <w:rFonts w:ascii="Times New Roman" w:eastAsia="Times New Roman" w:hAnsi="Times New Roman"/>
          <w:b/>
          <w:color w:val="000000"/>
          <w:w w:val="101"/>
          <w:sz w:val="19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3974"/>
        <w:gridCol w:w="528"/>
        <w:gridCol w:w="1106"/>
        <w:gridCol w:w="1140"/>
        <w:gridCol w:w="864"/>
        <w:gridCol w:w="4804"/>
        <w:gridCol w:w="1236"/>
        <w:gridCol w:w="1382"/>
      </w:tblGrid>
      <w:tr w:rsidR="004D4C34">
        <w:trPr>
          <w:trHeight w:hRule="exact" w:val="348"/>
        </w:trPr>
        <w:tc>
          <w:tcPr>
            <w:tcW w:w="4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45" w:lineRule="auto"/>
              <w:ind w:right="144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п/п</w:t>
            </w:r>
          </w:p>
        </w:tc>
        <w:tc>
          <w:tcPr>
            <w:tcW w:w="39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2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Количество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часов</w:t>
            </w:r>
            <w:proofErr w:type="spellEnd"/>
          </w:p>
        </w:tc>
        <w:tc>
          <w:tcPr>
            <w:tcW w:w="8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45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Дата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изучения</w:t>
            </w:r>
            <w:proofErr w:type="spellEnd"/>
          </w:p>
        </w:tc>
        <w:tc>
          <w:tcPr>
            <w:tcW w:w="48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деятельности</w:t>
            </w:r>
            <w:proofErr w:type="spellEnd"/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45" w:lineRule="auto"/>
              <w:ind w:left="72" w:right="144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формы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контроля</w:t>
            </w:r>
            <w:proofErr w:type="spellEnd"/>
          </w:p>
        </w:tc>
        <w:tc>
          <w:tcPr>
            <w:tcW w:w="13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5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Электронные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(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цифровые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)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образовательные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ресурсы</w:t>
            </w:r>
            <w:proofErr w:type="spellEnd"/>
          </w:p>
        </w:tc>
      </w:tr>
      <w:tr w:rsidR="004D4C34">
        <w:trPr>
          <w:trHeight w:hRule="exact" w:val="576"/>
        </w:trPr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C34" w:rsidRDefault="004D4C34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C34" w:rsidRDefault="004D4C34"/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всего</w:t>
            </w:r>
            <w:proofErr w:type="spellEnd"/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45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контрольные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работы</w:t>
            </w:r>
            <w:proofErr w:type="spellEnd"/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45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практические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работы</w:t>
            </w:r>
            <w:proofErr w:type="spellEnd"/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C34" w:rsidRDefault="004D4C34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C34" w:rsidRDefault="004D4C34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C34" w:rsidRDefault="004D4C34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D4C34" w:rsidRDefault="004D4C34"/>
        </w:tc>
      </w:tr>
      <w:tr w:rsidR="004D4C34" w:rsidRPr="000B3823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Раздел 1. </w:t>
            </w:r>
            <w:r w:rsidRPr="007412DF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Сведения о русском языке</w:t>
            </w:r>
          </w:p>
        </w:tc>
      </w:tr>
      <w:tr w:rsidR="004D4C34" w:rsidRPr="000B3823">
        <w:trPr>
          <w:trHeight w:hRule="exact" w:val="1502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397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0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Русский язык как государственный язык Российской Федерации. Знакомство с различными методами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познания языка: наблюдение, анализ, лингвистический эксперимент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01.09.2023</w:t>
            </w:r>
          </w:p>
        </w:tc>
        <w:tc>
          <w:tcPr>
            <w:tcW w:w="48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4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Коллективное прочтение статьи 68 Конституции Российской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Федерации: «1. Государственным языком Российской Федерации на всей её территории является русский язык как язык </w:t>
            </w:r>
            <w:r w:rsidRPr="007412DF">
              <w:rPr>
                <w:lang w:val="ru-RU"/>
              </w:rPr>
              <w:br/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государствообразующего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народа, входящего в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многона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циональный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союз равноправных народов Российской Феде​рации»;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Рассказ​пояснение учителя на тему «Русский язык как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государственный язык Российской Федерации»;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6" w:after="0" w:line="230" w:lineRule="auto"/>
              <w:ind w:left="72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>
        <w:trPr>
          <w:trHeight w:hRule="exact" w:val="348"/>
        </w:trPr>
        <w:tc>
          <w:tcPr>
            <w:tcW w:w="4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05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2.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Фонетика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графика</w:t>
            </w:r>
            <w:proofErr w:type="spellEnd"/>
          </w:p>
        </w:tc>
      </w:tr>
      <w:tr w:rsidR="004D4C34" w:rsidRPr="000B3823">
        <w:trPr>
          <w:trHeight w:hRule="exact" w:val="150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Повторение: звуки русского языка: гласный/согласный, гласный ударный/безударный, согласный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твёрдый/мягкий, парный/непарный, согласный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глухой/звонкий, парный/непарный; функции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разделительных мягкого и твёрдого знаков, условия использования на письме разделительных мягкого и твёрдого знаков</w:t>
            </w:r>
            <w:proofErr w:type="gram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02.09.2023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определить существенный признак для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класси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фикации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звуков;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6725D0" w:rsidRDefault="004D4C34" w:rsidP="006725D0">
            <w:pPr>
              <w:autoSpaceDE w:val="0"/>
              <w:autoSpaceDN w:val="0"/>
              <w:spacing w:before="78" w:after="0" w:line="230" w:lineRule="auto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Соотношение звукового и буквенного состава в словах с разделительными </w:t>
            </w:r>
            <w:r w:rsidRPr="007412DF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ь</w:t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и </w:t>
            </w:r>
            <w:r w:rsidRPr="007412DF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ъ</w:t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, в словах с непроизносимыми согласными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05.09.2023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определить существенный признак для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класси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фикации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звуков;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2.3.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Использование алфавита при работе со словарями, справочниками, каталогами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06.09.2023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Самостоятельная работа по систематизации информации: записывать предложенный набор слов в алфавитном порядке;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6725D0" w:rsidRDefault="004D4C34" w:rsidP="006725D0">
            <w:pPr>
              <w:autoSpaceDE w:val="0"/>
              <w:autoSpaceDN w:val="0"/>
              <w:spacing w:before="76" w:after="0" w:line="245" w:lineRule="auto"/>
              <w:ind w:right="288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>
        <w:trPr>
          <w:trHeight w:hRule="exact" w:val="348"/>
        </w:trPr>
        <w:tc>
          <w:tcPr>
            <w:tcW w:w="4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05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3.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Лексика</w:t>
            </w:r>
            <w:proofErr w:type="spellEnd"/>
          </w:p>
        </w:tc>
      </w:tr>
      <w:tr w:rsidR="004D4C34" w:rsidRPr="000B3823">
        <w:trPr>
          <w:trHeight w:hRule="exact" w:val="92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Повторение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лексическое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значение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слова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8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07.09.2023 08.09.2023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0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«Как можно узнать значение незнакомого слова?»; Рассказ учителя «Способы толкования лексического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значе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ния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слова»;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Наблюдение за структурой словарной статьи;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132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3.2.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Прямое и переносное значение слова (ознакомление).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09.09.2023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употреблением слов в переносном значении с использованием юмористических рисунков;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заданий, направленных на развитие умения анализировать употребление в тексте слов в прямом и переносном значении;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Работа в парах: нахождение в тексте слов в переносном значении;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</w:tbl>
    <w:p w:rsidR="004D4C34" w:rsidRPr="004B32FE" w:rsidRDefault="004D4C34">
      <w:pPr>
        <w:autoSpaceDE w:val="0"/>
        <w:autoSpaceDN w:val="0"/>
        <w:spacing w:after="0" w:line="14" w:lineRule="exact"/>
        <w:rPr>
          <w:lang w:val="ru-RU"/>
        </w:rPr>
      </w:pPr>
    </w:p>
    <w:p w:rsidR="004D4C34" w:rsidRPr="004B32FE" w:rsidRDefault="004D4C34">
      <w:pPr>
        <w:rPr>
          <w:lang w:val="ru-RU"/>
        </w:rPr>
        <w:sectPr w:rsidR="004D4C34" w:rsidRPr="004B32FE">
          <w:pgSz w:w="16840" w:h="11900"/>
          <w:pgMar w:top="282" w:right="640" w:bottom="82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4D4C34" w:rsidRPr="004B32FE" w:rsidRDefault="004D4C34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3974"/>
        <w:gridCol w:w="528"/>
        <w:gridCol w:w="1106"/>
        <w:gridCol w:w="1140"/>
        <w:gridCol w:w="864"/>
        <w:gridCol w:w="4804"/>
        <w:gridCol w:w="1236"/>
        <w:gridCol w:w="1382"/>
      </w:tblGrid>
      <w:tr w:rsidR="004D4C34" w:rsidRPr="000B3823">
        <w:trPr>
          <w:trHeight w:hRule="exact" w:val="150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3.3.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Устаревшие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слова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ознакомление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12.09.2023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2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«По каким причинам слова выходят из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употребления?», высказывание предположений с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последую​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щим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сопоставлением предположений с информацией в учеб​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нике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Работа в парах: соотнесение устаревших слов с их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современ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ными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синонимами;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нахождение в тексте устаревших слов 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установление их значения;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>
        <w:trPr>
          <w:trHeight w:hRule="exact" w:val="348"/>
        </w:trPr>
        <w:tc>
          <w:tcPr>
            <w:tcW w:w="4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05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>
        <w:trPr>
          <w:trHeight w:hRule="exact" w:val="350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4.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Состав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слова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морфемика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)</w:t>
            </w:r>
          </w:p>
        </w:tc>
      </w:tr>
      <w:tr w:rsidR="004D4C34" w:rsidRPr="000B3823">
        <w:trPr>
          <w:trHeight w:hRule="exact" w:val="509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4.1.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4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Повторение: корень как обязательная часть слова;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однокоренные (родственные) слова; признаки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однокоренных (родственных) слов; различение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13.09.2023 16.09.2023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7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«Чем похожи родственные слова, чем они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различаются?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Как найти корень слова?»;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группами родственных слов, поиск для каждой группы слова, с помощью которого можно объяснить значение родственных слов;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выделение корня в предложенных словах с опорой на алгоритм выделения корня;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Комментированный анализ текста: поиск в нём родственных слов; Работа в парах: обнаружение среди родственных слов слова с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омонимичным корнем;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Самостоятельная работа: объединение в группы слов с одним и тем же корнем;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Творческое задание: составление собственного словарика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родственных слов;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Дифференцированное задание: контролировать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правиль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ность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объединения родственных слов в группы при работе с группами слов с омонимичными корнями;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по построению схемы, отражающей различие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род​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ственных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слов и форм одного и того же слова с учётом двух позиций: значение и состав слова (обсудить разные способы передачи на схеме идеи о полном совпадении значения у форм слова и сходстве основного значения, но не полной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тож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дественности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значения родственных слов; различие только в окончаниях между формами слов и различия в составе слова у родственных слов — появление приставок,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суффиксов);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265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4.2.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Однокоренные слова и формы одного и того же слова. Корень, приставка, суффикс — значимые части слова.</w:t>
            </w:r>
          </w:p>
          <w:p w:rsidR="004D4C34" w:rsidRDefault="001840BF">
            <w:pPr>
              <w:autoSpaceDE w:val="0"/>
              <w:autoSpaceDN w:val="0"/>
              <w:spacing w:before="20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Нулевое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окончание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ознакомление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8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19.09.2023 22.09.2023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Объяснение роли и значения суффиксов/приставок;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анализ текста с установкой на поиск в нём слов с заданными приставками/суффиксами;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словами с нулевым окончанием;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Совместное построение алгоритма разбора слова по составу;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Тренинг в разборе слов по составу в соответствии с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отрабаты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ваемым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алгоритмом, корректировка с помощью учителя своих учебных действий для преодоления ошибок при выделении в слове корня, окончания, приставки, суффикса;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анализа заданных схем состава слова и подбор слов заданного состава;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Дифференцированное задание: обнаружение ошибок в установлении соответствия схем состава слова и слов;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>
        <w:trPr>
          <w:trHeight w:hRule="exact" w:val="348"/>
        </w:trPr>
        <w:tc>
          <w:tcPr>
            <w:tcW w:w="4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</w:t>
            </w:r>
          </w:p>
        </w:tc>
        <w:tc>
          <w:tcPr>
            <w:tcW w:w="105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>
        <w:trPr>
          <w:trHeight w:hRule="exact" w:val="32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5.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Морфология</w:t>
            </w:r>
            <w:proofErr w:type="spellEnd"/>
          </w:p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p w:rsidR="004D4C34" w:rsidRDefault="004D4C34">
      <w:pPr>
        <w:sectPr w:rsidR="004D4C34">
          <w:pgSz w:w="16840" w:h="11900"/>
          <w:pgMar w:top="284" w:right="640" w:bottom="3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4D4C34" w:rsidRDefault="004D4C34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3974"/>
        <w:gridCol w:w="528"/>
        <w:gridCol w:w="1106"/>
        <w:gridCol w:w="1140"/>
        <w:gridCol w:w="864"/>
        <w:gridCol w:w="4804"/>
        <w:gridCol w:w="1236"/>
        <w:gridCol w:w="1382"/>
      </w:tblGrid>
      <w:tr w:rsidR="004D4C34" w:rsidRPr="000B3823">
        <w:trPr>
          <w:trHeight w:hRule="exact" w:val="169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Части речи.</w:t>
            </w:r>
          </w:p>
          <w:p w:rsidR="004D4C34" w:rsidRPr="007412DF" w:rsidRDefault="001840BF">
            <w:pPr>
              <w:autoSpaceDE w:val="0"/>
              <w:autoSpaceDN w:val="0"/>
              <w:spacing w:before="20" w:after="0" w:line="245" w:lineRule="auto"/>
              <w:ind w:left="72"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Имя существительное: общее значение, вопросы, употребление в речи.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23.09.2023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«По каким признакам мы распределяем слова по частям речи?»;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Составление по результатам диалога таблицы «Части речи», по горизонтали в строках таблицы отражены следующие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параметры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:«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Значение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», «Вопросы», «Какие признаки не изменяются», «какие признаки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изменя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ются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»;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Упражнение: группировка предложенного набора слов на основании того, какой частью речи они являются;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5.2.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100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Имена существительные единственного и множественного числа.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26.09.2023 29.09.2023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0" w:after="0" w:line="250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грамматическими признаками имён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суще​</w:t>
            </w:r>
            <w:r w:rsidRPr="007412DF">
              <w:rPr>
                <w:rFonts w:ascii="DejaVu Serif" w:eastAsia="DejaVu Serif" w:hAnsi="DejaVu Serif"/>
                <w:color w:val="000000"/>
                <w:w w:val="97"/>
                <w:sz w:val="16"/>
                <w:lang w:val="ru-RU"/>
              </w:rPr>
              <w:t>‐</w:t>
            </w:r>
            <w:r w:rsidRPr="007412DF">
              <w:rPr>
                <w:lang w:val="ru-RU"/>
              </w:rPr>
              <w:br/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ствительных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, соотнесение сделанных выводов с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информаци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 ей в учебнике;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5.3.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Имена существительные мужского, женского и среднего рода.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30.09.2023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72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Практическая работа: изменение имён существительных по указанному признаку;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290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5.4.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50" w:lineRule="auto"/>
              <w:ind w:left="72" w:right="144"/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Падеж имён существительных. Определение падежа, в котором употреблено имя существительное.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Изменение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имён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существительных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падежам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числам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склонение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03.10.2023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4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объединение имён существительных в группы по определённому признаку (например, род или число);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Дифференцированное задание: нахождение в ряду имён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существительных такого слова, которое по какому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​-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то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грамматическому признаку отличается от остальных слов в ряду; Наблюдение за соотнесением формы имени прилагательного с формой имени существительного, формулирование вывода по результатам наблюдения, соотнесение собственных выводов с информацией в учебнике;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задания на нахождение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грамматических признаков имён прилагательных;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Практическая работа: поиск ошибок на согласование имён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существительных и имён прилагательных, исправление найденных ошибок;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5.5.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Имена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существительные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1, 2, 3-го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склонения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04.10.2023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Работа в группах: объединение имён существительных в группы по определённому признаку (например, род или число);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5.6.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100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Имена существительные одушевлённые и неодушевлённые.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05.10.2023 06.10.2023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Упражнение: группировка предложенного набора слов на основании того, какой частью речи они являются;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применение усвоенных знаний на практике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.;</w:t>
            </w:r>
            <w:proofErr w:type="gramEnd"/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92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5.7.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Имя прилагательное: общее значение, вопросы, употребление в речи.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07.10.2023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0" w:lineRule="auto"/>
              <w:ind w:left="72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Наблюдение за соотнесением формы имени прилагательного с формой имени существительного, формулирование вывода по результатам наблюдения, соотнесение собственных выводов с информацией в учебнике;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90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5.8.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0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Зависимость формы имени прилагательного от формы имени существительного. Изменение имён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прилагательных по родам, числам и падежам (кроме имён прилагательных на </w:t>
            </w:r>
            <w:proofErr w:type="gramStart"/>
            <w:r w:rsidRPr="007412DF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-</w:t>
            </w:r>
            <w:proofErr w:type="spellStart"/>
            <w:r w:rsidRPr="007412DF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и</w:t>
            </w:r>
            <w:proofErr w:type="gramEnd"/>
            <w:r w:rsidRPr="007412DF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й</w:t>
            </w:r>
            <w:proofErr w:type="spellEnd"/>
            <w:r w:rsidRPr="007412DF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, -</w:t>
            </w:r>
            <w:proofErr w:type="spellStart"/>
            <w:r w:rsidRPr="007412DF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ов</w:t>
            </w:r>
            <w:proofErr w:type="spellEnd"/>
            <w:r w:rsidRPr="007412DF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, -ин</w:t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8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10.10.2023 14.10.2023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86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Комментированное выполнение задания на нахождение грамматических признаков имён прилагательных;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</w:tbl>
    <w:p w:rsidR="004D4C34" w:rsidRPr="007412DF" w:rsidRDefault="004D4C34">
      <w:pPr>
        <w:autoSpaceDE w:val="0"/>
        <w:autoSpaceDN w:val="0"/>
        <w:spacing w:after="0" w:line="14" w:lineRule="exact"/>
        <w:rPr>
          <w:lang w:val="ru-RU"/>
        </w:rPr>
      </w:pPr>
    </w:p>
    <w:p w:rsidR="004D4C34" w:rsidRPr="007412DF" w:rsidRDefault="004D4C34">
      <w:pPr>
        <w:rPr>
          <w:lang w:val="ru-RU"/>
        </w:rPr>
        <w:sectPr w:rsidR="004D4C34" w:rsidRPr="007412DF">
          <w:pgSz w:w="16840" w:h="11900"/>
          <w:pgMar w:top="284" w:right="640" w:bottom="116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4D4C34" w:rsidRPr="007412DF" w:rsidRDefault="004D4C34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3974"/>
        <w:gridCol w:w="528"/>
        <w:gridCol w:w="1106"/>
        <w:gridCol w:w="1140"/>
        <w:gridCol w:w="864"/>
        <w:gridCol w:w="4804"/>
        <w:gridCol w:w="1236"/>
        <w:gridCol w:w="1382"/>
      </w:tblGrid>
      <w:tr w:rsidR="004D4C34" w:rsidRPr="000B3823">
        <w:trPr>
          <w:trHeight w:hRule="exact" w:val="188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5.9.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Склонение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имён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прилагательных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17.10.2023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соотнесением формы имени прилагательного с формой имени существительного, формулирование вывода по результатам наблюдения, соотнесение собственных выводов с информацией в учебнике;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задания на нахождение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грамматических признаков имён прилагательных;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Практическая работа: поиск ошибок на согласование имён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существительных и имён прилагательных, исправление найденных ошибок;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42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8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5.10.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80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Местоимение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общее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представление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8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8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18.10.2023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80" w:after="0" w:line="23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Наблюдение за ролью местоимений в тексте;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80" w:after="0" w:line="230" w:lineRule="auto"/>
              <w:ind w:left="72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>
        <w:trPr>
          <w:trHeight w:hRule="exact" w:val="226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5.11.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Личные местоимения, их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употреб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ление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в речи.</w:t>
            </w:r>
          </w:p>
          <w:p w:rsidR="004D4C34" w:rsidRPr="007412DF" w:rsidRDefault="001840BF">
            <w:pPr>
              <w:autoSpaceDE w:val="0"/>
              <w:autoSpaceDN w:val="0"/>
              <w:spacing w:before="18" w:after="0" w:line="245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Использование личных местоимений для устранения неоправданных повторов в тексте.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19.10.2023 21.10.2023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4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Практическая работа: корректировка текста,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заключающая​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ся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в замене повторяющихся в тексте имён существительных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соответствующими местоимениями;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определение уместности употребления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местоимений в тексте, обнаружение речевых ошибок, связанных с неудачным употреблением местоимений;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Проверочная работа: проверка умения ориентироваться в изученных понятиях: часть речи, склонение, падеж, время, род; умения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соотносить понятие с его краткой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характеристи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​кой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, объяснять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своими словами значение изученных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поня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тий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, определять изученные грамматические признаки;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45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 w:rsidRPr="000B3823">
        <w:trPr>
          <w:trHeight w:hRule="exact" w:val="92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5.12.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Глагол: общее значение, вопросы, употребление в речи.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8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24.10.2023 26.10.2023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0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грамматическими признаками глаголов (число, время, род в прошедшем времени), формулирование выводов по результатам наблюдений, соотнесение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собствен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ных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выводов с информацией в учебнике;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5.13.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Неопределённая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форма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глагола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CF5F92">
            <w:pPr>
              <w:autoSpaceDE w:val="0"/>
              <w:autoSpaceDN w:val="0"/>
              <w:spacing w:before="76" w:after="0" w:line="245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27.10.2023 28.10.2023</w:t>
            </w:r>
          </w:p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0" w:after="0" w:line="250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грамматическими признаками имён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суще​</w:t>
            </w:r>
            <w:r w:rsidRPr="007412DF">
              <w:rPr>
                <w:rFonts w:ascii="DejaVu Serif" w:eastAsia="DejaVu Serif" w:hAnsi="DejaVu Serif"/>
                <w:color w:val="000000"/>
                <w:w w:val="97"/>
                <w:sz w:val="16"/>
                <w:lang w:val="ru-RU"/>
              </w:rPr>
              <w:t>‐</w:t>
            </w:r>
            <w:r w:rsidRPr="007412DF">
              <w:rPr>
                <w:lang w:val="ru-RU"/>
              </w:rPr>
              <w:br/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ствительных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, соотнесение сделанных выводов с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информаци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 ей в учебнике;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5.14.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Настоящее, будущее, прошедшее время глаголов.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0" w:lineRule="auto"/>
              <w:ind w:left="72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Практическая работа: анализ текста на наличие в нём глаголов, грамматические характеристики которых даны (из числа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изученных);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5.15.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Изменение глаголов по временам, числам. Род глаголов в прошедшем времени.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Обсуждение правильности соотнесения глаголов и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граммати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ческих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характеристик (из числа изученных);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92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5.16.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Частица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i/>
                <w:color w:val="000000"/>
                <w:w w:val="97"/>
                <w:sz w:val="16"/>
              </w:rPr>
              <w:t>не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её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значение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0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Обсуждение правильности соотнесения глаголов и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граммати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ческих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характеристик (из числа изученных);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Работа в парах: группировка глаголов на основании изучен​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ных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грамматических признаков;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>
        <w:trPr>
          <w:trHeight w:hRule="exact" w:val="348"/>
        </w:trPr>
        <w:tc>
          <w:tcPr>
            <w:tcW w:w="4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36</w:t>
            </w:r>
          </w:p>
        </w:tc>
        <w:tc>
          <w:tcPr>
            <w:tcW w:w="105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>
        <w:trPr>
          <w:trHeight w:hRule="exact" w:val="350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6.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Синтаксис</w:t>
            </w:r>
            <w:proofErr w:type="spellEnd"/>
          </w:p>
        </w:tc>
      </w:tr>
      <w:tr w:rsidR="004D4C34" w:rsidRPr="000B3823">
        <w:trPr>
          <w:trHeight w:hRule="exact" w:val="92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6.1.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0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Предложение. Установление при помощи смысловых (синтаксических) вопросов связи между словами в предложении.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Самостоятельная работа: установление при помощи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смысло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вых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(синтаксических) вопросов связи между словами в предложении;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autoSpaceDE w:val="0"/>
              <w:autoSpaceDN w:val="0"/>
              <w:spacing w:before="76" w:after="0" w:line="250" w:lineRule="auto"/>
              <w:ind w:left="72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52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6.2.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72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Главные члены предложения — подлежащее и сказуемое.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right="288"/>
              <w:jc w:val="center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диалог, направленный на актуализацию знаний о видах предложений по цели высказывания и по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эмоцио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нальной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окраске;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</w:tbl>
    <w:p w:rsidR="004D4C34" w:rsidRPr="007412DF" w:rsidRDefault="004D4C34">
      <w:pPr>
        <w:autoSpaceDE w:val="0"/>
        <w:autoSpaceDN w:val="0"/>
        <w:spacing w:after="0" w:line="14" w:lineRule="exact"/>
        <w:rPr>
          <w:lang w:val="ru-RU"/>
        </w:rPr>
      </w:pPr>
    </w:p>
    <w:p w:rsidR="004D4C34" w:rsidRPr="007412DF" w:rsidRDefault="004D4C34">
      <w:pPr>
        <w:rPr>
          <w:lang w:val="ru-RU"/>
        </w:rPr>
        <w:sectPr w:rsidR="004D4C34" w:rsidRPr="007412DF">
          <w:pgSz w:w="16840" w:h="11900"/>
          <w:pgMar w:top="284" w:right="640" w:bottom="364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4D4C34" w:rsidRPr="007412DF" w:rsidRDefault="004D4C34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3974"/>
        <w:gridCol w:w="528"/>
        <w:gridCol w:w="1106"/>
        <w:gridCol w:w="1140"/>
        <w:gridCol w:w="864"/>
        <w:gridCol w:w="4804"/>
        <w:gridCol w:w="1236"/>
        <w:gridCol w:w="1382"/>
      </w:tblGrid>
      <w:tr w:rsidR="004D4C34" w:rsidRPr="000B382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6.3.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Второстепенные члены предложения (без деления на виды).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Совместное составление алгоритма нахождения главных членов предложения;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75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6.4.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Предложения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распространённые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нераспространённые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7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парах: классификация предложений;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Совместное составление алгоритма нахождения главных членов предложения;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150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6.5.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однородными членами предложения с союзами </w:t>
            </w:r>
            <w:r w:rsidRPr="007412DF">
              <w:rPr>
                <w:rFonts w:ascii="Times New Roman" w:eastAsia="Times New Roman" w:hAnsi="Times New Roman"/>
                <w:b/>
                <w:i/>
                <w:color w:val="000000"/>
                <w:w w:val="97"/>
                <w:sz w:val="16"/>
                <w:lang w:val="ru-RU"/>
              </w:rPr>
              <w:t>и, а, но</w:t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и без союзов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Творческое задание: составление предложений с однородны​ми членами;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Проверочная работа, направленная на проверку ориентации в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изученных понятиях: подлежащее, сказуемое,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второсте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​пенные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члены предложения, умения соотносить понятие с его краткой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характеристикой, объяснять своими словами значение изученных понятий;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>
        <w:trPr>
          <w:trHeight w:hRule="exact" w:val="348"/>
        </w:trPr>
        <w:tc>
          <w:tcPr>
            <w:tcW w:w="4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13</w:t>
            </w:r>
          </w:p>
        </w:tc>
        <w:tc>
          <w:tcPr>
            <w:tcW w:w="105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7.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Орфография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пунктуация</w:t>
            </w:r>
            <w:proofErr w:type="spellEnd"/>
          </w:p>
        </w:tc>
      </w:tr>
      <w:tr w:rsidR="004D4C34" w:rsidRPr="000B3823">
        <w:trPr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7.1.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2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Формирование орфографической зоркости: осознание места возможного возникновения орфографической ошибки, использование различных способов решения орфографической задачи в зависимости от места орфограммы в слове.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.</w:t>
            </w:r>
            <w:proofErr w:type="gram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«Как планировать свои действия по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реше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нию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орфографической задачи?», по результатам диалога актуализация последовательности действий по проверке изученных орфограмм; Моделирование алгоритмов применения изучаемых в данном классе орфографических правил, следование составленным алгоритмам;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265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7.2.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Ознакомление с правилами правописания и их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применение: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 разделительный твёрдый знак;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 непроизносимые согласные в корне слова;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- мягкий знак после шипящих на конце имён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существительных;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 безударные гласные в падежных окончаниях имён существительных (на уровне наблюдения);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- раздельное написание предлогов с личными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местоимениями;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 непроверяемые гласные и согласные (перечень слов в орфографическом словаре учебника);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- раздельное написание частицы не с глаголами</w:t>
            </w:r>
            <w:proofErr w:type="gram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24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анализа текста на наличие в нём слов с определённой орфограммой;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Моделирование предложений, включая в них слова с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непро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r w:rsidRPr="007412DF">
              <w:rPr>
                <w:rFonts w:ascii="DejaVu Serif" w:eastAsia="DejaVu Serif" w:hAnsi="DejaVu Serif"/>
                <w:color w:val="000000"/>
                <w:w w:val="97"/>
                <w:sz w:val="16"/>
                <w:lang w:val="ru-RU"/>
              </w:rPr>
              <w:t>‐</w:t>
            </w:r>
            <w:r w:rsidRPr="007412DF">
              <w:rPr>
                <w:lang w:val="ru-RU"/>
              </w:rPr>
              <w:br/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веряемыми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орфограммами;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Упражнение на развитие контроля: нахождение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орфографи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ческих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ошибок (с указанием на их количество и без такого указания); Оценивание собственного результата выполнения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орфогра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фической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задачи, корректировка с помощью учителя своих действий для преодоления ошибок при списывании текстов и записи под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диктовку;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148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7.3.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Повторение правил правописания, изученных в 1 и 2 классах.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«Как планировать свои действия по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реше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нию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орфографической задачи?», по результатам диалога актуализация последовательности действий по проверке изученных орфограмм; Моделирование алгоритмов применения изучаемых в данном классе орфографических правил, следование составленным алгоритмам; Работа в парах: группировка слов по месту орфограммы;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Работа в парах: группировка слов по типу орфограммы;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</w:tbl>
    <w:p w:rsidR="004D4C34" w:rsidRPr="004B32FE" w:rsidRDefault="004D4C34">
      <w:pPr>
        <w:autoSpaceDE w:val="0"/>
        <w:autoSpaceDN w:val="0"/>
        <w:spacing w:after="0" w:line="14" w:lineRule="exact"/>
        <w:rPr>
          <w:lang w:val="ru-RU"/>
        </w:rPr>
      </w:pPr>
    </w:p>
    <w:p w:rsidR="004D4C34" w:rsidRPr="004B32FE" w:rsidRDefault="004D4C34">
      <w:pPr>
        <w:rPr>
          <w:lang w:val="ru-RU"/>
        </w:rPr>
        <w:sectPr w:rsidR="004D4C34" w:rsidRPr="004B32FE">
          <w:pgSz w:w="16840" w:h="11900"/>
          <w:pgMar w:top="284" w:right="640" w:bottom="1276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4D4C34" w:rsidRPr="004B32FE" w:rsidRDefault="004D4C34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3974"/>
        <w:gridCol w:w="528"/>
        <w:gridCol w:w="1106"/>
        <w:gridCol w:w="1140"/>
        <w:gridCol w:w="864"/>
        <w:gridCol w:w="4804"/>
        <w:gridCol w:w="1236"/>
        <w:gridCol w:w="1382"/>
      </w:tblGrid>
      <w:tr w:rsidR="004D4C34">
        <w:trPr>
          <w:trHeight w:hRule="exact" w:val="246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7.4.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50" w:lineRule="auto"/>
              <w:ind w:left="72" w:right="288"/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Использование орфографического словаря для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определения (уточнения) написания слова.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Контроль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самоконтроль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проверке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собственных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и </w:t>
            </w:r>
            <w: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предложенных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текстов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54" w:lineRule="auto"/>
              <w:ind w:left="72" w:right="144"/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Оценивание собственного результата выполнения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орфогра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фической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задачи, корректировка с помощью учителя своих действий для преодоления ошибок при списывании текстов и записи под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диктовку;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Проектное задание: составление собственного словарика трудных слов (тех, написание которых не удаётся сразу запомнить, при написании которых регулярно возникают сомнения и т. д.);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Создание ситуации выбора для оценки своих возможностей при выборе упражнений на закрепление орфографического материала; Проблемная ситуация, требующая использования дополни​тельных источников информации: уточнение написания слов по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орфографическому словарю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(в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том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числе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электрон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​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ном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носителе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);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>
        <w:trPr>
          <w:trHeight w:hRule="exact" w:val="348"/>
        </w:trPr>
        <w:tc>
          <w:tcPr>
            <w:tcW w:w="4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57</w:t>
            </w:r>
          </w:p>
        </w:tc>
        <w:tc>
          <w:tcPr>
            <w:tcW w:w="105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8.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Развитие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речи</w:t>
            </w:r>
            <w:proofErr w:type="spellEnd"/>
          </w:p>
        </w:tc>
      </w:tr>
      <w:tr w:rsidR="004D4C34" w:rsidRPr="000B3823">
        <w:trPr>
          <w:trHeight w:hRule="exact" w:val="188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8.1.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0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Нормы речевого этикета: устное и письменное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приглашение, просьба, извинение, благодарность, отказ и др.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4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Творческие работы: создание с использованием норм речевого этикета небольших устных и письменных текстов,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содержа​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щих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приглашение/просьбу/извинение/благодарность/отказ;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Творческие работы: создание с использованием норм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речево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этикета небольших устных и письменных текстов,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содер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жащих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приглашение/просьбу/извинение/благодарность/ отказ;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Речевой тренинг: подготовка небольшого выступления о результатах групповой работы, наблюдения, выполненного мини​исследования, проектного задания;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131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8.2.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Соблюдение норм речевого этикета и орфоэпических норм в ситуациях учебного и бытового общения.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Дифференцированное задание: нахождение ошибок в определении темы и основной мысли текста;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Практическая работа: анализ и корректировка текстов с нарушенным порядком предложений;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Практическая работа: нахождение в тексте смысловых пропусков; Совместное составление плана текста;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8.3.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Особенности речевого этикета в условиях общения с людьми, плохо владеющими русским языком.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Дифференцированное задание: нахождение ошибок в определении темы и основной мысли текста;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205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8.4.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2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Формулировка и аргументирование собственного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мнения в диалоге и дискуссии. Умение договариваться и приходить к общему решению в совместной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деятельности. Умение контролировать (устно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координировать) действия при проведении парной и групповой работы.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4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Творческие работы: создание с использованием норм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речево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го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этикета небольших устных и письменных текстов,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содер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жащих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приглашение/просьбу/извинение/благодарность/ отказ;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Речевой тренинг: подготовка небольшого выступления о результатах групповой работы, наблюдения, выполненного мини​исследования, проектного задания;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Запись собственного выступления с последующим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самоана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лизом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Ролевая игра «Наблюдатели», цель игры — оценка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правиль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ности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выбора языковых и неязыковых средств устного общения на уроке и на переменах, в конце учебного дня подведение итогов игры;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autoSpaceDE w:val="0"/>
              <w:autoSpaceDN w:val="0"/>
              <w:spacing w:before="76" w:after="0" w:line="250" w:lineRule="auto"/>
              <w:ind w:left="72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</w:tbl>
    <w:p w:rsidR="004D4C34" w:rsidRPr="007412DF" w:rsidRDefault="004D4C34">
      <w:pPr>
        <w:autoSpaceDE w:val="0"/>
        <w:autoSpaceDN w:val="0"/>
        <w:spacing w:after="0" w:line="14" w:lineRule="exact"/>
        <w:rPr>
          <w:lang w:val="ru-RU"/>
        </w:rPr>
      </w:pPr>
    </w:p>
    <w:p w:rsidR="004D4C34" w:rsidRPr="007412DF" w:rsidRDefault="004D4C34">
      <w:pPr>
        <w:rPr>
          <w:lang w:val="ru-RU"/>
        </w:rPr>
        <w:sectPr w:rsidR="004D4C34" w:rsidRPr="007412DF">
          <w:pgSz w:w="16840" w:h="11900"/>
          <w:pgMar w:top="284" w:right="640" w:bottom="1174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4D4C34" w:rsidRPr="007412DF" w:rsidRDefault="004D4C34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3974"/>
        <w:gridCol w:w="528"/>
        <w:gridCol w:w="1106"/>
        <w:gridCol w:w="1140"/>
        <w:gridCol w:w="864"/>
        <w:gridCol w:w="4804"/>
        <w:gridCol w:w="1236"/>
        <w:gridCol w:w="1382"/>
      </w:tblGrid>
      <w:tr w:rsidR="004D4C34" w:rsidRPr="000B3823">
        <w:trPr>
          <w:trHeight w:hRule="exact" w:val="227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8.5.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нарушенным порядком предложений и абзацев.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4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Учебный диалог «Чем различаются тема текста и основная мысль текста? Как определить тему текста? Как определить основную мысль текста?»;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Комментированное выполнение задания на определение темы и основной мысли предложенных текстов;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Дифференцированное задание: нахождение ошибок в определении темы и основной мысли текста;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Практическая работа: анализ и корректировка текстов с нарушенным порядком предложений;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Практическая работа: нахождение в тексте смысловых пропусков;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169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8.6.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План текста. Составление плана текста, написание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текста по заданному плану. Связь предложений в тексте с помощью личных местоимений, синонимов, союзов </w:t>
            </w:r>
            <w:r w:rsidRPr="007412DF">
              <w:rPr>
                <w:rFonts w:ascii="Times New Roman" w:eastAsia="Times New Roman" w:hAnsi="Times New Roman"/>
                <w:i/>
                <w:color w:val="000000"/>
                <w:w w:val="97"/>
                <w:sz w:val="16"/>
                <w:lang w:val="ru-RU"/>
              </w:rPr>
              <w:t>и, а, но</w:t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4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парах: составление плана предложенного текста;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 в группах: соотнесение текста и нескольких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вариан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тов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плана этого текста, обоснование выбора наиболее удачно​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плана;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Практическая работа: воспроизведение текста в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соответ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ствии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с заданием: подробно, выборочно;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тремя текстами разного типа (повествование,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описание, рассуждение) на одну тему, формулирование выводов об особенностях каждого из трёх типов текстов;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169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8.7.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Ключевые слова в тексте.</w:t>
            </w:r>
          </w:p>
          <w:p w:rsidR="004D4C34" w:rsidRPr="007412DF" w:rsidRDefault="001840BF">
            <w:pPr>
              <w:autoSpaceDE w:val="0"/>
              <w:autoSpaceDN w:val="0"/>
              <w:spacing w:before="20" w:after="0" w:line="247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Определение типов текстов (повествование, описание, рассуждение) и создание собственных текстов заданного типа.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4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Наблюдение за тремя текстами разного типа (повествование,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описание, рассуждение) на одну тему, формулирование выводов об особенностях каждого из трёх типов текстов;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Обобщение результатов проведённого наблюдения при составлении таблицы «Три типа текстов», в строках таблицы отражены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следующие параметры сравнения текстов: «Цель создания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текста»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,«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Особенности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построения текста», «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Осо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бенности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языковых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средств»;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4B32FE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130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8.8.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45" w:lineRule="auto"/>
              <w:ind w:left="72" w:right="72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Знакомство с жанром письма, поздравительной открытки, объявления.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52" w:lineRule="auto"/>
              <w:ind w:left="72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Творческие работы: создание с использованием норм речевого этикета небольших устных и письменных текстов,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содержа​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щих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приглашение/просьбу/извинение/благодарность/отказ;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Творческие работы: создание с использованием норм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речево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го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этикета небольших устных и письменных текстов,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содер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жащих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приглашение/просьбу/извинение/благодарность/ отказ;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169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8.9.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Изложение текста по коллективно или самостоятельно составленному плану.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4" w:lineRule="auto"/>
              <w:ind w:left="72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Работать с текстом: осмысленно читать;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отвечать на вопросы к тексту;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определять тип текста;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тему и главную мысль;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подбирать заголовок;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самостоятельно составлять план;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подробно излагать содержание по самостоятельно составленному плану;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 w:rsidRPr="000B3823">
        <w:trPr>
          <w:trHeight w:hRule="exact" w:val="73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8.10.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Изучающее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ознакомительное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чтение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  <w:tc>
          <w:tcPr>
            <w:tcW w:w="4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8" w:after="0" w:line="250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Ролевая игра «Наблюдатели», цель игры — оценка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правиль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ности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 выбора языковых и неязыковых средств устного общения на уроке и на переменах, в конце учебного дня подведение итогов игры;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4D4C34">
            <w:pPr>
              <w:rPr>
                <w:lang w:val="ru-RU"/>
              </w:rPr>
            </w:pPr>
          </w:p>
        </w:tc>
      </w:tr>
      <w:tr w:rsidR="004D4C34">
        <w:trPr>
          <w:trHeight w:hRule="exact" w:val="348"/>
        </w:trPr>
        <w:tc>
          <w:tcPr>
            <w:tcW w:w="4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разделу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: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43</w:t>
            </w:r>
          </w:p>
        </w:tc>
        <w:tc>
          <w:tcPr>
            <w:tcW w:w="105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>
        <w:trPr>
          <w:trHeight w:hRule="exact" w:val="348"/>
        </w:trPr>
        <w:tc>
          <w:tcPr>
            <w:tcW w:w="4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Резервное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время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053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  <w:tr w:rsidR="004D4C34">
        <w:trPr>
          <w:trHeight w:hRule="exact" w:val="328"/>
        </w:trPr>
        <w:tc>
          <w:tcPr>
            <w:tcW w:w="44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Pr="007412DF" w:rsidRDefault="001840BF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ОБЩЕЕ КОЛИЧЕСТВО ЧАСОВ ПО 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170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17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1840BF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2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4D4C34" w:rsidRDefault="004D4C34"/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p w:rsidR="004D4C34" w:rsidRDefault="004D4C34">
      <w:pPr>
        <w:sectPr w:rsidR="004D4C34">
          <w:pgSz w:w="16840" w:h="11900"/>
          <w:pgMar w:top="284" w:right="640" w:bottom="44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4D4C34" w:rsidRDefault="004D4C34">
      <w:pPr>
        <w:autoSpaceDE w:val="0"/>
        <w:autoSpaceDN w:val="0"/>
        <w:spacing w:after="78" w:line="220" w:lineRule="exact"/>
      </w:pPr>
    </w:p>
    <w:p w:rsidR="004D4C34" w:rsidRDefault="001840BF" w:rsidP="002B7E90">
      <w:pPr>
        <w:autoSpaceDE w:val="0"/>
        <w:autoSpaceDN w:val="0"/>
        <w:spacing w:after="306" w:line="230" w:lineRule="auto"/>
        <w:jc w:val="center"/>
      </w:pPr>
      <w:r>
        <w:rPr>
          <w:rFonts w:ascii="Times New Roman" w:eastAsia="Times New Roman" w:hAnsi="Times New Roman"/>
          <w:b/>
          <w:color w:val="000000"/>
          <w:sz w:val="23"/>
        </w:rPr>
        <w:t>ПОУРОЧНОЕ ПЛАНИРОВАНИЕ</w:t>
      </w: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276"/>
        <w:gridCol w:w="1560"/>
      </w:tblGrid>
      <w:tr w:rsidR="00A93E29" w:rsidTr="00A93E29">
        <w:trPr>
          <w:trHeight w:hRule="exact" w:val="472"/>
        </w:trPr>
        <w:tc>
          <w:tcPr>
            <w:tcW w:w="5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62" w:lineRule="auto"/>
              <w:ind w:left="68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3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3"/>
              </w:rPr>
              <w:t>п/п</w:t>
            </w:r>
          </w:p>
        </w:tc>
        <w:tc>
          <w:tcPr>
            <w:tcW w:w="51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3"/>
              </w:rPr>
              <w:t>Тема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3"/>
              </w:rPr>
              <w:t>урока</w:t>
            </w:r>
            <w:proofErr w:type="spellEnd"/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62" w:lineRule="auto"/>
              <w:ind w:left="70" w:right="144"/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2B7E90" w:rsidRDefault="00A93E29">
            <w:pPr>
              <w:autoSpaceDE w:val="0"/>
              <w:autoSpaceDN w:val="0"/>
              <w:spacing w:before="94" w:after="0" w:line="262" w:lineRule="auto"/>
              <w:ind w:left="68" w:right="288"/>
              <w:rPr>
                <w:lang w:val="ru-RU"/>
              </w:rPr>
            </w:pPr>
          </w:p>
        </w:tc>
      </w:tr>
      <w:tr w:rsidR="00A93E29" w:rsidTr="00A93E29">
        <w:trPr>
          <w:trHeight w:hRule="exact" w:val="792"/>
        </w:trPr>
        <w:tc>
          <w:tcPr>
            <w:tcW w:w="5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3E29" w:rsidRDefault="00A93E29"/>
        </w:tc>
        <w:tc>
          <w:tcPr>
            <w:tcW w:w="51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3E29" w:rsidRDefault="00A93E29"/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2" w:after="0" w:line="233" w:lineRule="auto"/>
              <w:ind w:left="68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3"/>
              </w:rPr>
              <w:t>всего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sz w:val="23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2" w:after="0" w:line="262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3"/>
              </w:rPr>
              <w:t>контрольные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sz w:val="23"/>
              </w:rPr>
              <w:t>работы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3E29" w:rsidRPr="00A93E29" w:rsidRDefault="00A93E29">
            <w:pPr>
              <w:rPr>
                <w:b/>
                <w:lang w:val="ru-RU"/>
              </w:rPr>
            </w:pPr>
            <w:r w:rsidRPr="00A93E29">
              <w:rPr>
                <w:b/>
                <w:lang w:val="ru-RU"/>
              </w:rPr>
              <w:t>дата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3E29" w:rsidRDefault="00A93E29"/>
        </w:tc>
      </w:tr>
      <w:tr w:rsidR="00A93E29" w:rsidTr="00A93E29">
        <w:trPr>
          <w:trHeight w:hRule="exact" w:val="1723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2B7E90">
            <w:pPr>
              <w:autoSpaceDE w:val="0"/>
              <w:autoSpaceDN w:val="0"/>
              <w:spacing w:before="94" w:after="0" w:line="271" w:lineRule="auto"/>
              <w:ind w:left="70" w:right="72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Русский язык как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государственный язык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Российско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Федерации.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Знакомство с различными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методами познания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языка: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наблюдение, анализ, лингвистический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эксперимент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01.09.2023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557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2B7E90">
            <w:pPr>
              <w:autoSpaceDE w:val="0"/>
              <w:autoSpaceDN w:val="0"/>
              <w:spacing w:before="92" w:after="0" w:line="288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По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вторение: звуки русского языка.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2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>
            <w:pPr>
              <w:autoSpaceDE w:val="0"/>
              <w:autoSpaceDN w:val="0"/>
              <w:spacing w:before="92" w:after="0" w:line="233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02.09.2023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2" w:after="0" w:line="233" w:lineRule="auto"/>
              <w:ind w:left="68"/>
            </w:pPr>
          </w:p>
        </w:tc>
      </w:tr>
      <w:tr w:rsidR="00A93E29" w:rsidTr="00A93E29">
        <w:trPr>
          <w:trHeight w:hRule="exact" w:val="114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6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3.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>
            <w:pPr>
              <w:autoSpaceDE w:val="0"/>
              <w:autoSpaceDN w:val="0"/>
              <w:spacing w:before="96" w:after="0" w:line="28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Соотношение звукового и буквенного состава в словах с разделительными ь и ъ, в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словах с непроизносимыми согласными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6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>
            <w:pPr>
              <w:autoSpaceDE w:val="0"/>
              <w:autoSpaceDN w:val="0"/>
              <w:spacing w:before="96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05.09.2023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6" w:after="0" w:line="230" w:lineRule="auto"/>
              <w:ind w:left="68"/>
            </w:pPr>
          </w:p>
        </w:tc>
      </w:tr>
      <w:tr w:rsidR="00A93E29" w:rsidRPr="007412DF" w:rsidTr="00A93E29">
        <w:trPr>
          <w:trHeight w:hRule="exact" w:val="97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Использование алфавита при работе со словарями, справочниками, каталогами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06.09.2023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2B7E90">
            <w:pPr>
              <w:autoSpaceDE w:val="0"/>
              <w:autoSpaceDN w:val="0"/>
              <w:spacing w:before="94" w:after="0"/>
              <w:ind w:left="68" w:right="144"/>
              <w:rPr>
                <w:lang w:val="ru-RU"/>
              </w:rPr>
            </w:pPr>
            <w:r w:rsidRPr="007412DF">
              <w:rPr>
                <w:lang w:val="ru-RU"/>
              </w:rPr>
              <w:br/>
            </w:r>
          </w:p>
        </w:tc>
      </w:tr>
      <w:tr w:rsidR="00A93E29" w:rsidTr="00A93E29">
        <w:trPr>
          <w:trHeight w:hRule="exact" w:val="42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5.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62" w:lineRule="auto"/>
              <w:ind w:left="70" w:right="57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Повторение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лексическое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значение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слова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07.09.2023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  <w:tr w:rsidR="00A93E29" w:rsidTr="00A93E29">
        <w:trPr>
          <w:trHeight w:hRule="exact" w:val="7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2B7E90" w:rsidRDefault="00A93E29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Способы толкования лексического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значе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ния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слова. </w:t>
            </w:r>
            <w:r w:rsidRPr="002B7E90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Тест.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08.09.2023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7.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>
            <w:pPr>
              <w:autoSpaceDE w:val="0"/>
              <w:autoSpaceDN w:val="0"/>
              <w:spacing w:before="94" w:after="0" w:line="262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Прямое и переносное значение слова (ознакомление).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>
            <w:pPr>
              <w:autoSpaceDE w:val="0"/>
              <w:autoSpaceDN w:val="0"/>
              <w:spacing w:before="94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09.09.2023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  <w:tr w:rsidR="00A93E29" w:rsidTr="00A93E29">
        <w:trPr>
          <w:trHeight w:hRule="exact" w:val="48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62" w:lineRule="auto"/>
              <w:ind w:left="70" w:right="129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Устаревшие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слова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ознакомление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12.09.2023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276"/>
        <w:gridCol w:w="1559"/>
      </w:tblGrid>
      <w:tr w:rsidR="00A93E29" w:rsidTr="00A93E29">
        <w:trPr>
          <w:trHeight w:hRule="exact" w:val="9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9.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3916E5" w:rsidRDefault="00A93E29" w:rsidP="00A741E7">
            <w:pPr>
              <w:autoSpaceDE w:val="0"/>
              <w:autoSpaceDN w:val="0"/>
              <w:spacing w:before="94" w:after="0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Повторение: корень как обязательная часть слова; однокоренные (родственные) слова. </w:t>
            </w:r>
            <w:r w:rsidRPr="003916E5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Словарный диктант.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13.09.2023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114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10.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Различение однокоренных слов и синонимов,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однокоренных слов и слов с омонимичными корнями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14.09.2023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RPr="007412DF" w:rsidTr="00A93E29">
        <w:trPr>
          <w:trHeight w:hRule="exact" w:val="845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11.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62" w:lineRule="auto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Выделение в словах корня (простые случаи).</w:t>
            </w:r>
          </w:p>
          <w:p w:rsidR="00A93E29" w:rsidRDefault="00A93E29" w:rsidP="00A741E7">
            <w:pPr>
              <w:autoSpaceDE w:val="0"/>
              <w:autoSpaceDN w:val="0"/>
              <w:spacing w:before="68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Самостоятельная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работа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CF5F92" w:rsidRDefault="00CF5F92" w:rsidP="00A741E7">
            <w:pPr>
              <w:autoSpaceDE w:val="0"/>
              <w:autoSpaceDN w:val="0"/>
              <w:spacing w:before="94" w:after="0" w:line="230" w:lineRule="auto"/>
              <w:ind w:left="70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15.09.202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3916E5">
            <w:pPr>
              <w:autoSpaceDE w:val="0"/>
              <w:autoSpaceDN w:val="0"/>
              <w:spacing w:before="94" w:after="0"/>
              <w:ind w:left="68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</w:t>
            </w:r>
            <w:r w:rsidRPr="007412DF">
              <w:rPr>
                <w:lang w:val="ru-RU"/>
              </w:rPr>
              <w:br/>
            </w:r>
          </w:p>
        </w:tc>
      </w:tr>
      <w:tr w:rsidR="00A93E29" w:rsidTr="00A93E29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12.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62" w:lineRule="auto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Окончание как изменяемая часть слова.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16.09.2023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11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13.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3916E5" w:rsidRDefault="00A93E29" w:rsidP="00A741E7">
            <w:pPr>
              <w:autoSpaceDE w:val="0"/>
              <w:autoSpaceDN w:val="0"/>
              <w:spacing w:before="94" w:after="0" w:line="271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Мониторинг достижения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планируемых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предметных результатов. </w:t>
            </w:r>
            <w:r w:rsidRPr="003916E5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Стартовая работа.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19.09.2023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93E29" w:rsidTr="00A93E29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14.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62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Однокоренные слова и формы одного и того же слова.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20.09.2023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15.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6" w:after="0" w:line="262" w:lineRule="auto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Корень, приставка, суффикс—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зн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ачимые части слова.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21.09.2023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11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lastRenderedPageBreak/>
              <w:t>16.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Нулевое окончание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(ознакомление). Проверочная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22.09.2022</w:t>
            </w:r>
            <w:r w:rsidR="00CF5F92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\3</w:t>
            </w: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93E29" w:rsidTr="00A93E29">
        <w:trPr>
          <w:trHeight w:hRule="exact" w:val="4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17.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Части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речи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23.09.2023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11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18.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Имя существительное: общее значение, вопросы,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употребление в речи.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26.09.2023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4B32FE" w:rsidRDefault="00A93E29" w:rsidP="00A741E7">
            <w:pPr>
              <w:rPr>
                <w:lang w:val="ru-RU"/>
              </w:rPr>
            </w:pPr>
          </w:p>
        </w:tc>
      </w:tr>
      <w:tr w:rsidR="00A93E29" w:rsidTr="00A93E29">
        <w:trPr>
          <w:trHeight w:hRule="exact" w:val="11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19.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71" w:lineRule="auto"/>
              <w:ind w:left="70" w:right="72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Имена существительные единственного 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множественного числа.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27.09.2023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111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20.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B12DD8" w:rsidRDefault="00A93E29" w:rsidP="00B12DD8">
            <w:pPr>
              <w:autoSpaceDE w:val="0"/>
              <w:autoSpaceDN w:val="0"/>
              <w:spacing w:before="94" w:after="0" w:line="271" w:lineRule="auto"/>
              <w:ind w:left="70" w:right="72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Имена существительные мужского, женского 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среднего рода. </w:t>
            </w:r>
            <w:r w:rsidR="00B12DD8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Словарный диктант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28.09.2023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4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3" w:lineRule="auto"/>
              <w:ind w:left="68"/>
            </w:pPr>
            <w:r w:rsidRPr="00B12DD8">
              <w:rPr>
                <w:rFonts w:ascii="Times New Roman" w:eastAsia="Times New Roman" w:hAnsi="Times New Roman"/>
                <w:color w:val="000000"/>
                <w:sz w:val="23"/>
                <w:highlight w:val="yellow"/>
              </w:rPr>
              <w:t>21</w:t>
            </w:r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3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Падеж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имён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существительных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29.09.2023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10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22.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71" w:lineRule="auto"/>
              <w:ind w:left="70"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Определение падежа, в котором употреблено имя существительное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30.09.2023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89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3916E5" w:rsidRDefault="00A93E29" w:rsidP="003916E5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23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3916E5" w:rsidRDefault="00A93E29" w:rsidP="003916E5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Изменение имён существительных по падежам и числам (склонение)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.</w:t>
            </w:r>
            <w:r w:rsidRPr="003916E5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</w:t>
            </w:r>
            <w:proofErr w:type="gramEnd"/>
            <w:r w:rsidRPr="003916E5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роверочный диктант.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03.10.2023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24.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62" w:lineRule="auto"/>
              <w:ind w:left="70" w:right="144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Имена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существительные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1, 2, 3-го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склонения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04.10.2023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1469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25.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6" w:after="0" w:line="283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Имена существительные одушевлённые 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неод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ушевлённые. Обучающее подробное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изложение с языковым анализом текста по рассказу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Н.Сладкова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«Осенняя ёлочка».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05.10.2023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26.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62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Проверочная работа. Имена существительные. Обобщение.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06.10.2023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93E29" w:rsidTr="00A93E29">
        <w:trPr>
          <w:trHeight w:hRule="exact" w:val="111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27.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6" w:after="0" w:line="271" w:lineRule="auto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Имя прилагательное: общее значение, вопросы,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употребление в речи.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07.10.2023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1503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28.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83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Зависимость формы имени прилагательного от формы имени существительного. Обучающее сочинение по репродукции картины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В.А.Серова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«Девочка с персиками».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10.10.2023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84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29.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2" w:after="0" w:line="262" w:lineRule="auto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Изменение имён прилагательных по родам.</w:t>
            </w:r>
          </w:p>
          <w:p w:rsidR="00A93E29" w:rsidRDefault="00A93E29" w:rsidP="00A741E7">
            <w:pPr>
              <w:autoSpaceDE w:val="0"/>
              <w:autoSpaceDN w:val="0"/>
              <w:spacing w:before="66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Словарный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Диктант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2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2" w:after="0" w:line="233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11.10.2023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2" w:after="0" w:line="233" w:lineRule="auto"/>
              <w:ind w:left="68"/>
            </w:pPr>
          </w:p>
        </w:tc>
      </w:tr>
      <w:tr w:rsidR="00A93E29" w:rsidTr="00A93E29">
        <w:trPr>
          <w:trHeight w:hRule="exact" w:val="143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30.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Изменение имён прилагательных по числам. Составление текста–описания в научном стиле.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12.10.2023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857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lastRenderedPageBreak/>
              <w:t>31.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Изменение имён прилагательных по  падежам (кроме имён прилагательных на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-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и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й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, -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ов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, -ин).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13.10.2023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RPr="003916E5" w:rsidTr="00A93E29">
        <w:trPr>
          <w:trHeight w:hRule="exact" w:val="113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32.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81" w:lineRule="auto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Склонение имён прила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гательных.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Сравнение текста  И. Долгополова с репродукцией картины М.А. Врубеля «Царевна-Лебедь».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3916E5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3916E5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3916E5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3916E5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3916E5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14.10.2023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3916E5" w:rsidRDefault="00A93E29" w:rsidP="00A741E7">
            <w:pPr>
              <w:rPr>
                <w:lang w:val="ru-RU"/>
              </w:rPr>
            </w:pPr>
          </w:p>
        </w:tc>
      </w:tr>
    </w:tbl>
    <w:p w:rsidR="002B7E90" w:rsidRPr="003916E5" w:rsidRDefault="002B7E90" w:rsidP="002B7E90">
      <w:pPr>
        <w:autoSpaceDE w:val="0"/>
        <w:autoSpaceDN w:val="0"/>
        <w:spacing w:after="0" w:line="14" w:lineRule="exact"/>
        <w:rPr>
          <w:lang w:val="ru-RU"/>
        </w:rPr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276"/>
        <w:gridCol w:w="1559"/>
      </w:tblGrid>
      <w:tr w:rsidR="00A93E29" w:rsidTr="00A93E29">
        <w:trPr>
          <w:trHeight w:hRule="exact" w:val="111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3916E5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3916E5">
            <w:pPr>
              <w:autoSpaceDE w:val="0"/>
              <w:autoSpaceDN w:val="0"/>
              <w:spacing w:before="94" w:after="0" w:line="230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Имя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прилагательное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.О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бобщение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изученного материала. Проверочный диктант по теме «Имя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прилагательное».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17.10.2022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34.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62" w:lineRule="auto"/>
              <w:ind w:left="70" w:right="100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Местоимение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общее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представление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).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18.10.2023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35.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62" w:lineRule="auto"/>
              <w:ind w:left="70"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Личные местоимения, их </w:t>
            </w:r>
            <w:proofErr w:type="spellStart"/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употреб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​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ление</w:t>
            </w:r>
            <w:proofErr w:type="spellEnd"/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в речи.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19.10.2023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1093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36.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3916E5" w:rsidRDefault="00A93E29" w:rsidP="00A741E7">
            <w:pPr>
              <w:autoSpaceDE w:val="0"/>
              <w:autoSpaceDN w:val="0"/>
              <w:spacing w:before="94" w:after="0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Использование личных местоимений для устранения неоправданных повторов в тексте. </w:t>
            </w:r>
            <w:r w:rsidRPr="003916E5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Составление письма.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20.10.2023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85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37.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71" w:lineRule="auto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Местоимение. Обобщение материала. Проверочная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21.10.2023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93E29" w:rsidTr="00A93E29">
        <w:trPr>
          <w:trHeight w:hRule="exact" w:val="4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38.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Глагол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общее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значение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24.10.2023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505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39.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62" w:lineRule="auto"/>
              <w:ind w:left="70" w:right="72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Глагол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общее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значение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вопросы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25.10.2023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4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40.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Глагол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: 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употребление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речи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26.10.2023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64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41.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62" w:lineRule="auto"/>
              <w:ind w:left="70" w:right="72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Неопределённая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форма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глагола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27.10.2023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1137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42.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Неопределённая форма глагола. Составление рассказа по сюжетным картинкам.</w:t>
            </w:r>
          </w:p>
          <w:p w:rsidR="00A93E29" w:rsidRDefault="00A93E29" w:rsidP="00A741E7">
            <w:pPr>
              <w:autoSpaceDE w:val="0"/>
              <w:autoSpaceDN w:val="0"/>
              <w:spacing w:before="68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Словарный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диктант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CF5F92" w:rsidP="00A741E7">
            <w:pPr>
              <w:autoSpaceDE w:val="0"/>
              <w:autoSpaceDN w:val="0"/>
              <w:spacing w:before="94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28.10.2023</w:t>
            </w:r>
            <w:r w:rsidR="00A93E29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43.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62" w:lineRule="auto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Настоящее, будущее,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прошедшее время глаголов.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4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44.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0" w:lineRule="auto"/>
              <w:ind w:left="70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Настоящее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время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глаголов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4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45.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Будущее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время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глаголов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  <w:tr w:rsidR="00A93E29" w:rsidTr="00A93E29">
        <w:trPr>
          <w:trHeight w:hRule="exact" w:val="54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46.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62" w:lineRule="auto"/>
              <w:ind w:left="70" w:right="28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Прошедшее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время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глаголов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Тест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86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47.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 w:line="271" w:lineRule="auto"/>
              <w:ind w:left="70" w:right="72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Изменение глаголов по временам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,. 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Контрольное списывание.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93E29" w:rsidTr="00A93E29">
        <w:trPr>
          <w:trHeight w:hRule="exact" w:val="11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48.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741E7">
            <w:pPr>
              <w:autoSpaceDE w:val="0"/>
              <w:autoSpaceDN w:val="0"/>
              <w:spacing w:before="94" w:after="0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Изменение глаголов по числам. Обучающее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выборочное изложение повествовательного текста.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 w:rsidP="00A741E7"/>
        </w:tc>
      </w:tr>
    </w:tbl>
    <w:p w:rsidR="002B7E90" w:rsidRDefault="002B7E90" w:rsidP="002B7E90">
      <w:pPr>
        <w:autoSpaceDE w:val="0"/>
        <w:autoSpaceDN w:val="0"/>
        <w:spacing w:after="0" w:line="14" w:lineRule="exact"/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276"/>
        <w:gridCol w:w="1559"/>
      </w:tblGrid>
      <w:tr w:rsidR="00A93E29" w:rsidTr="00A93E29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49.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>
            <w:pPr>
              <w:autoSpaceDE w:val="0"/>
              <w:autoSpaceDN w:val="0"/>
              <w:spacing w:before="94" w:after="0" w:line="262" w:lineRule="auto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Род глаголов в прошедшем времени.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  <w:tr w:rsidR="00A93E29" w:rsidTr="00A93E29">
        <w:trPr>
          <w:trHeight w:hRule="exact" w:val="4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50.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Частица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не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её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значение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  <w:tr w:rsidR="00A93E29" w:rsidTr="00A93E29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lastRenderedPageBreak/>
              <w:t>51.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>
            <w:pPr>
              <w:autoSpaceDE w:val="0"/>
              <w:autoSpaceDN w:val="0"/>
              <w:spacing w:before="94" w:after="0" w:line="262" w:lineRule="auto"/>
              <w:ind w:left="70" w:right="72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Частица не, её значение. Проверочный диктант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76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52.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 w:rsidP="00A00D2A">
            <w:pPr>
              <w:autoSpaceDE w:val="0"/>
              <w:autoSpaceDN w:val="0"/>
              <w:spacing w:before="94" w:after="0" w:line="262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Глагол: общее значение, вопросы, употребление в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речи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.</w:t>
            </w: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</w:t>
            </w:r>
            <w:proofErr w:type="gramEnd"/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бобщение</w:t>
            </w:r>
            <w:proofErr w:type="spellEnd"/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изученного материала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  <w:tr w:rsidR="00A93E29" w:rsidTr="00A93E29">
        <w:trPr>
          <w:trHeight w:hRule="exact" w:val="439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53.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>
            <w:pPr>
              <w:autoSpaceDE w:val="0"/>
              <w:autoSpaceDN w:val="0"/>
              <w:spacing w:before="94" w:after="0" w:line="262" w:lineRule="auto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Проверочная работа по теме глагол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93E29" w:rsidTr="00A93E29">
        <w:trPr>
          <w:trHeight w:hRule="exact" w:val="4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54.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Предложение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  <w:tr w:rsidR="00A93E29" w:rsidTr="00A93E29">
        <w:trPr>
          <w:trHeight w:hRule="exact" w:val="1075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55.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>
            <w:pPr>
              <w:autoSpaceDE w:val="0"/>
              <w:autoSpaceDN w:val="0"/>
              <w:spacing w:before="94" w:after="0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Установление при помощи смысловых (синтаксических) вопросов связи между словами в предложении.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  <w:tr w:rsidR="00A93E29" w:rsidTr="00A93E29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56.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00D2A">
            <w:pPr>
              <w:autoSpaceDE w:val="0"/>
              <w:autoSpaceDN w:val="0"/>
              <w:spacing w:before="96" w:after="0" w:line="262" w:lineRule="auto"/>
              <w:ind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Главные члены предложения—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по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длежащее и сказуемое.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  <w:tr w:rsidR="00A93E29" w:rsidRPr="00A00D2A" w:rsidTr="00A93E29">
        <w:trPr>
          <w:trHeight w:hRule="exact" w:val="104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57.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00D2A">
            <w:pPr>
              <w:autoSpaceDE w:val="0"/>
              <w:autoSpaceDN w:val="0"/>
              <w:spacing w:before="94" w:after="0" w:line="262" w:lineRule="auto"/>
              <w:ind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Главные члены предложения—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по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длежащее и сказуемое.</w:t>
            </w:r>
            <w:r>
              <w:rPr>
                <w:lang w:val="ru-RU"/>
              </w:rPr>
              <w:t xml:space="preserve">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Обучающее сочинение по картине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К.Е.Маковского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«Дети, бегущие от грозы»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rPr>
                <w:lang w:val="ru-RU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rPr>
                <w:lang w:val="ru-RU"/>
              </w:rPr>
            </w:pPr>
          </w:p>
        </w:tc>
      </w:tr>
      <w:tr w:rsidR="00A93E29" w:rsidRPr="00A00D2A" w:rsidTr="00A93E29">
        <w:trPr>
          <w:trHeight w:hRule="exact" w:val="849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58.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Второстепенные члены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предложения (без деления на виды).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rPr>
                <w:lang w:val="ru-RU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rPr>
                <w:lang w:val="ru-RU"/>
              </w:rPr>
            </w:pPr>
          </w:p>
        </w:tc>
      </w:tr>
      <w:tr w:rsidR="00A93E29" w:rsidTr="00A93E29">
        <w:trPr>
          <w:trHeight w:hRule="exact" w:val="84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59.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A00D2A" w:rsidRDefault="00A93E29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Второстепенные члены предложения (без деления на виды). </w:t>
            </w: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Словарный диктант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93E29" w:rsidTr="00A93E29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60.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2" w:after="0" w:line="262" w:lineRule="auto"/>
              <w:ind w:left="70" w:right="1296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Предложения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распространённые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2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  <w:tr w:rsidR="00A93E29" w:rsidTr="00A93E29">
        <w:trPr>
          <w:trHeight w:hRule="exact" w:val="473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61.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62" w:lineRule="auto"/>
              <w:ind w:left="70" w:right="100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Предложения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нераспространённые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  <w:tr w:rsidR="00A93E29" w:rsidTr="00A93E29">
        <w:trPr>
          <w:trHeight w:hRule="exact" w:val="106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62.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 w:rsidP="00A00D2A">
            <w:pPr>
              <w:autoSpaceDE w:val="0"/>
              <w:autoSpaceDN w:val="0"/>
              <w:spacing w:before="94" w:after="0" w:line="271" w:lineRule="auto"/>
              <w:ind w:left="70" w:right="100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Предложения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распространённые и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нераспространённые.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62" w:lineRule="auto"/>
              <w:ind w:left="68" w:right="43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;</w:t>
            </w:r>
          </w:p>
        </w:tc>
      </w:tr>
      <w:tr w:rsidR="00A93E29" w:rsidTr="00A93E29">
        <w:trPr>
          <w:trHeight w:hRule="exact" w:val="857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63.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Pr="007412DF" w:rsidRDefault="00A93E29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Наблюдение за однородными членами предложения с союзом 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93E29" w:rsidRDefault="00A93E29"/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275"/>
        <w:gridCol w:w="1560"/>
      </w:tblGrid>
      <w:tr w:rsidR="00A741E7" w:rsidTr="00A93E29">
        <w:trPr>
          <w:trHeight w:hRule="exact" w:val="74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64.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Наблюдение за однородными членами предложения с союзами и, 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703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65.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Наблюдение за однородными членами предложения с союзами и, а, но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113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66.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6" w:after="0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Наблюдение за однородными членами предложения  без союзов. Контрольное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списывание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62" w:lineRule="auto"/>
              <w:ind w:left="68" w:right="432"/>
            </w:pPr>
          </w:p>
        </w:tc>
      </w:tr>
      <w:tr w:rsidR="00A741E7" w:rsidTr="00A93E29">
        <w:trPr>
          <w:trHeight w:hRule="exact" w:val="559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67.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70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Формирование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орфографической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зоркости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709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68.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 w:rsidP="00A00D2A">
            <w:pPr>
              <w:autoSpaceDE w:val="0"/>
              <w:autoSpaceDN w:val="0"/>
              <w:spacing w:before="94" w:after="0" w:line="262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Упражнение в написании корня в однокоренных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словах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.</w:t>
            </w: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</w:t>
            </w:r>
            <w:proofErr w:type="gramEnd"/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ложные</w:t>
            </w:r>
            <w:proofErr w:type="spellEnd"/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слова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4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69.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Формы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слова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Окончание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715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70.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 w:right="72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Окончание и его роль в словосочетании 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предложении.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857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lastRenderedPageBreak/>
              <w:t>71.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autoSpaceDE w:val="0"/>
              <w:autoSpaceDN w:val="0"/>
              <w:spacing w:before="94" w:after="0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Обобщение знаний о корне и окончании как значимых частях слова. </w:t>
            </w: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Самостоятельная работа.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741E7" w:rsidTr="00A93E29">
        <w:trPr>
          <w:trHeight w:hRule="exact" w:val="99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72.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Мониторинг достижения планируемых предметных результатов. Контрольная работа за </w:t>
            </w:r>
            <w:r>
              <w:rPr>
                <w:rFonts w:ascii="Times New Roman" w:eastAsia="Times New Roman" w:hAnsi="Times New Roman"/>
                <w:color w:val="000000"/>
                <w:sz w:val="23"/>
              </w:rPr>
              <w:t>I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полугодие.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741E7" w:rsidTr="00A93E29">
        <w:trPr>
          <w:trHeight w:hRule="exact" w:val="85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73.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Анализ работ. Приставка (общее понятие).  </w:t>
            </w: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Приставка </w:t>
            </w:r>
            <w:proofErr w:type="gramStart"/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–з</w:t>
            </w:r>
            <w:proofErr w:type="gramEnd"/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начимая часть слова.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85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74.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Обобщение  знаний о роли приставок в слове. Творческая работа по теме «Работа приставок».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741E7" w:rsidTr="00A93E29">
        <w:trPr>
          <w:trHeight w:hRule="exact" w:val="70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75.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 w:right="516"/>
              <w:jc w:val="both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Суффикс (общее понятие). Суффикс – значимая часть слова.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77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76.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62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Суффикс. Образование слов с помощью суффиксов.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275"/>
        <w:gridCol w:w="1560"/>
      </w:tblGrid>
      <w:tr w:rsidR="00A741E7" w:rsidTr="00A93E29">
        <w:trPr>
          <w:trHeight w:hRule="exact" w:val="11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77.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71" w:lineRule="auto"/>
              <w:ind w:left="70" w:right="288"/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Основа слова. Упражнение в разборе слов по составу.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Словарный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диктант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741E7" w:rsidTr="00A93E29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78.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62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Обобщение и систематизация знаний о составе слова.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82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79.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2" w:after="0" w:line="271" w:lineRule="auto"/>
              <w:ind w:left="70" w:right="57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Обучающее изложение на основе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зрительного восприятия текста.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713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80.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autoSpaceDE w:val="0"/>
              <w:autoSpaceDN w:val="0"/>
              <w:spacing w:before="94" w:after="0" w:line="271" w:lineRule="auto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Работа над ошибками, допущенными в изложении. </w:t>
            </w: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Состав слова. Наши проекты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9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81.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81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Ознакомление с правилами правописания и их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применение: общее представление о правописании частей слова.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70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82.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autoSpaceDE w:val="0"/>
              <w:autoSpaceDN w:val="0"/>
              <w:spacing w:before="94" w:after="0" w:line="271" w:lineRule="auto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Два способа проверки слов с безударными гласными в корне. </w:t>
            </w: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Словарный диктант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741E7" w:rsidTr="00A93E29">
        <w:trPr>
          <w:trHeight w:hRule="exact" w:val="84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83.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6" w:after="0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Правописание слов с проверяемыми 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непроверяемыми безударными гласными в корне.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85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84.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2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Проверочная работа по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теме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«П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равописание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слов с безударной гласной в корне».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62" w:lineRule="auto"/>
              <w:ind w:left="68" w:right="432"/>
            </w:pPr>
          </w:p>
        </w:tc>
      </w:tr>
      <w:tr w:rsidR="00A741E7" w:rsidTr="00A93E29">
        <w:trPr>
          <w:trHeight w:hRule="exact" w:val="7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85.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A00D2A">
            <w:pPr>
              <w:autoSpaceDE w:val="0"/>
              <w:autoSpaceDN w:val="0"/>
              <w:spacing w:before="94" w:after="0" w:line="230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Работа над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ошибками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.У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пражнение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в написании слов с буквосочетаниями  –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оро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-, -ере-, -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оло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-.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85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86.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Правописание слов с парными звонкими и глухими согласными в корне.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695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87.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Упражнение в написании слов с парными по глухости-звонкости согласными в корне.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93E29">
        <w:trPr>
          <w:trHeight w:hRule="exact" w:val="86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88.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Упражнение в написании слов с парными по глухости-звонкости согласными в корне.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p w:rsidR="004D4C34" w:rsidRDefault="004D4C34">
      <w:pPr>
        <w:sectPr w:rsidR="004D4C34">
          <w:pgSz w:w="11900" w:h="16840"/>
          <w:pgMar w:top="284" w:right="556" w:bottom="832" w:left="662" w:header="720" w:footer="720" w:gutter="0"/>
          <w:cols w:space="720" w:equalWidth="0">
            <w:col w:w="10682" w:space="0"/>
          </w:cols>
          <w:docGrid w:linePitch="360"/>
        </w:sectPr>
      </w:pPr>
    </w:p>
    <w:p w:rsidR="004D4C34" w:rsidRDefault="004D4C34">
      <w:pPr>
        <w:autoSpaceDE w:val="0"/>
        <w:autoSpaceDN w:val="0"/>
        <w:spacing w:after="66" w:line="220" w:lineRule="exact"/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701"/>
        <w:gridCol w:w="1134"/>
      </w:tblGrid>
      <w:tr w:rsidR="00A741E7" w:rsidTr="00A741E7">
        <w:trPr>
          <w:trHeight w:hRule="exact" w:val="114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89.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81" w:lineRule="auto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Проверочная работа по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теме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«П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арные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согласные в корне слова». Составление текста (устно) по  сюжетному рисунку.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741E7" w:rsidRPr="00A00D2A" w:rsidTr="00A741E7">
        <w:trPr>
          <w:trHeight w:hRule="exact" w:val="99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90.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A00D2A">
            <w:pPr>
              <w:autoSpaceDE w:val="0"/>
              <w:autoSpaceDN w:val="0"/>
              <w:spacing w:before="94" w:after="0" w:line="230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Работа над ошибками.</w:t>
            </w:r>
            <w:r>
              <w:rPr>
                <w:lang w:val="ru-RU"/>
              </w:rPr>
              <w:t xml:space="preserve">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Правило проверки написания слов с непроизносимым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согласным в корне.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rPr>
                <w:lang w:val="ru-RU"/>
              </w:rPr>
            </w:pPr>
          </w:p>
        </w:tc>
      </w:tr>
      <w:tr w:rsidR="00A741E7" w:rsidRPr="00A00D2A" w:rsidTr="00A741E7">
        <w:trPr>
          <w:trHeight w:hRule="exact" w:val="70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91.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Правописание слов с непроизносимыми согласными звуками.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rPr>
                <w:lang w:val="ru-RU"/>
              </w:rPr>
            </w:pPr>
          </w:p>
        </w:tc>
      </w:tr>
      <w:tr w:rsidR="00A741E7" w:rsidTr="00A741E7">
        <w:trPr>
          <w:trHeight w:hRule="exact" w:val="100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A00D2A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A00D2A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92.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474CAF" w:rsidRDefault="00A741E7">
            <w:pPr>
              <w:autoSpaceDE w:val="0"/>
              <w:autoSpaceDN w:val="0"/>
              <w:spacing w:before="94" w:after="0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Правописание слов с непроизносимым согласным звуком в корне. </w:t>
            </w:r>
            <w:r w:rsidRPr="00474CA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Творческая работа по теме.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576"/>
            </w:pPr>
          </w:p>
        </w:tc>
      </w:tr>
      <w:tr w:rsidR="00A741E7" w:rsidTr="00A741E7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93.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2" w:after="0" w:line="262" w:lineRule="auto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Правописание слов с удвоенными согласными.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1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94.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474CAF" w:rsidRDefault="00A741E7">
            <w:pPr>
              <w:autoSpaceDE w:val="0"/>
              <w:autoSpaceDN w:val="0"/>
              <w:spacing w:before="94" w:after="0" w:line="271" w:lineRule="auto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Правописание слов с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удвоенными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согласными. </w:t>
            </w:r>
            <w:r w:rsidRPr="00474CA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Самостоятельная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</w:t>
            </w:r>
            <w:r w:rsidRPr="00474CA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741E7" w:rsidTr="00A741E7">
        <w:trPr>
          <w:trHeight w:hRule="exact" w:val="10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95.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Обучающее сочинение по репродукции картины </w:t>
            </w:r>
            <w:r w:rsidRPr="007412DF">
              <w:rPr>
                <w:lang w:val="ru-RU"/>
              </w:rPr>
              <w:br/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В.М.Васнецова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 «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Снегурочка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»п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опорным словам.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96.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62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Правописание приставок и суффиксов. Суффиксы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–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и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к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\-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ек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05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97.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70"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Упражнение в правописании суффиксов. Пра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вописание гласных и согласных в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неизменяемых частях слова.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4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98.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Приставки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предлоги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65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99.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Правописание приставок и предлогов. Проверочная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4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100.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 w:rsidP="00474CAF">
            <w:pPr>
              <w:autoSpaceDE w:val="0"/>
              <w:autoSpaceDN w:val="0"/>
              <w:spacing w:before="94" w:after="0" w:line="230" w:lineRule="auto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Разделительный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твёрдый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знак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95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 w:rsidP="00E3633B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101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474CAF" w:rsidRDefault="00A741E7" w:rsidP="00584501">
            <w:pPr>
              <w:autoSpaceDE w:val="0"/>
              <w:autoSpaceDN w:val="0"/>
              <w:spacing w:before="94" w:after="0"/>
              <w:ind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Правописание слов с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разделительным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твёрдым знаком.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Контрольный </w:t>
            </w: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словарный диктант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576"/>
            </w:pPr>
          </w:p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701"/>
        <w:gridCol w:w="1134"/>
      </w:tblGrid>
      <w:tr w:rsidR="00A741E7" w:rsidTr="00A741E7">
        <w:trPr>
          <w:trHeight w:hRule="exact" w:val="82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102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71" w:lineRule="auto"/>
              <w:ind w:left="70" w:right="144"/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Упражнение в написании слов с «ь», «ъ». </w:t>
            </w:r>
            <w:proofErr w:type="spellStart"/>
            <w:r w:rsidRPr="00E3633B">
              <w:rPr>
                <w:rFonts w:ascii="Times New Roman" w:eastAsia="Times New Roman" w:hAnsi="Times New Roman"/>
                <w:color w:val="000000"/>
                <w:sz w:val="23"/>
              </w:rPr>
              <w:t>Правописание</w:t>
            </w:r>
            <w:proofErr w:type="spellEnd"/>
            <w:r w:rsidRPr="00E3633B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 w:rsidRPr="00E3633B">
              <w:rPr>
                <w:rFonts w:ascii="Times New Roman" w:eastAsia="Times New Roman" w:hAnsi="Times New Roman"/>
                <w:color w:val="000000"/>
                <w:sz w:val="23"/>
              </w:rPr>
              <w:t>слов</w:t>
            </w:r>
            <w:proofErr w:type="spellEnd"/>
            <w:r w:rsidRPr="00E3633B">
              <w:rPr>
                <w:rFonts w:ascii="Times New Roman" w:eastAsia="Times New Roman" w:hAnsi="Times New Roman"/>
                <w:color w:val="000000"/>
                <w:sz w:val="23"/>
              </w:rPr>
              <w:t xml:space="preserve"> с </w:t>
            </w:r>
            <w:proofErr w:type="spellStart"/>
            <w:r w:rsidRPr="00E3633B">
              <w:rPr>
                <w:rFonts w:ascii="Times New Roman" w:eastAsia="Times New Roman" w:hAnsi="Times New Roman"/>
                <w:color w:val="000000"/>
                <w:sz w:val="23"/>
              </w:rPr>
              <w:t>орфограммами</w:t>
            </w:r>
            <w:proofErr w:type="spellEnd"/>
            <w:r w:rsidRPr="00E3633B"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423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103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 w:rsidP="00E3633B">
            <w:pPr>
              <w:autoSpaceDE w:val="0"/>
              <w:autoSpaceDN w:val="0"/>
              <w:spacing w:before="94" w:after="0" w:line="262" w:lineRule="auto"/>
              <w:ind w:right="720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Проверочная работа по изученной теме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741E7" w:rsidTr="00A741E7">
        <w:trPr>
          <w:trHeight w:hRule="exact" w:val="415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10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tabs>
                <w:tab w:val="left" w:pos="552"/>
              </w:tabs>
              <w:autoSpaceDE w:val="0"/>
              <w:autoSpaceDN w:val="0"/>
              <w:spacing w:before="92" w:after="0" w:line="262" w:lineRule="auto"/>
              <w:ind w:right="432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Анализ работ и работа над </w:t>
            </w:r>
            <w:r w:rsidRPr="00E3633B">
              <w:rPr>
                <w:lang w:val="ru-RU"/>
              </w:rPr>
              <w:tab/>
            </w: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ошибками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0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105.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 w:rsidP="00584501">
            <w:pPr>
              <w:autoSpaceDE w:val="0"/>
              <w:autoSpaceDN w:val="0"/>
              <w:spacing w:before="94" w:after="0" w:line="271" w:lineRule="auto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Повторение правил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правописания, изученных в 1 и </w:t>
            </w: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2 классах.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4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106.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 w:rsidRPr="00E3633B">
              <w:rPr>
                <w:rFonts w:ascii="Times New Roman" w:eastAsia="Times New Roman" w:hAnsi="Times New Roman"/>
                <w:color w:val="000000"/>
                <w:sz w:val="23"/>
              </w:rPr>
              <w:t>Части</w:t>
            </w:r>
            <w:proofErr w:type="spellEnd"/>
            <w:r w:rsidRPr="00E3633B"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 w:rsidRPr="00E3633B">
              <w:rPr>
                <w:rFonts w:ascii="Times New Roman" w:eastAsia="Times New Roman" w:hAnsi="Times New Roman"/>
                <w:color w:val="000000"/>
                <w:sz w:val="23"/>
              </w:rPr>
              <w:t>речи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lastRenderedPageBreak/>
              <w:t xml:space="preserve">107.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71" w:lineRule="auto"/>
              <w:ind w:left="552" w:hanging="552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Обучающее подробное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изложение </w:t>
            </w:r>
            <w:proofErr w:type="gramStart"/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повествовательного</w:t>
            </w:r>
            <w:proofErr w:type="gramEnd"/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текст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1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108.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71" w:lineRule="auto"/>
              <w:ind w:left="70" w:right="288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Виды предложений по цели высказывания и интонации.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11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109.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Имя прилагательное. Родовые окончания имён </w:t>
            </w:r>
            <w:r w:rsidRPr="00E3633B">
              <w:rPr>
                <w:lang w:val="ru-RU"/>
              </w:rPr>
              <w:br/>
            </w: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прилагательных.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03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110.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/>
              <w:ind w:left="552" w:hanging="552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Имя  числительное. Имя существительное. Контрольное списывание с грамматическим заданием.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741E7" w:rsidRPr="00E3633B" w:rsidTr="00A741E7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111.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288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Правописание слов с изученными орфограммами.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rPr>
                <w:lang w:val="ru-RU"/>
              </w:rPr>
            </w:pPr>
          </w:p>
        </w:tc>
      </w:tr>
      <w:tr w:rsidR="00A741E7" w:rsidRPr="00E3633B" w:rsidTr="00A741E7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112.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62" w:lineRule="auto"/>
              <w:ind w:left="70" w:right="288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Однокоренные  слова. Звуки речи и звуки природы.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rPr>
                <w:lang w:val="ru-RU"/>
              </w:rPr>
            </w:pPr>
          </w:p>
        </w:tc>
      </w:tr>
      <w:tr w:rsidR="00A741E7" w:rsidTr="00A741E7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autoSpaceDE w:val="0"/>
              <w:autoSpaceDN w:val="0"/>
              <w:spacing w:before="96" w:after="0" w:line="230" w:lineRule="auto"/>
              <w:ind w:left="68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113.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>
            <w:pPr>
              <w:tabs>
                <w:tab w:val="left" w:pos="552"/>
              </w:tabs>
              <w:autoSpaceDE w:val="0"/>
              <w:autoSpaceDN w:val="0"/>
              <w:spacing w:before="96" w:after="0" w:line="262" w:lineRule="auto"/>
              <w:ind w:right="432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Контрольный диктант с </w:t>
            </w:r>
            <w:r w:rsidRPr="00E3633B">
              <w:rPr>
                <w:lang w:val="ru-RU"/>
              </w:rPr>
              <w:tab/>
            </w: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грамматическим заданием.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0" w:lineRule="auto"/>
              <w:ind w:left="68"/>
            </w:pPr>
          </w:p>
        </w:tc>
      </w:tr>
      <w:tr w:rsidR="00A741E7" w:rsidTr="00A741E7">
        <w:trPr>
          <w:trHeight w:hRule="exact" w:val="117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114.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 w:rsidP="00E3633B">
            <w:pPr>
              <w:autoSpaceDE w:val="0"/>
              <w:autoSpaceDN w:val="0"/>
              <w:spacing w:before="94" w:after="0" w:line="271" w:lineRule="auto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Анализ работ. Работа над ошибками. Правописание слов с изученными орфограммами.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12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115.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 w:rsidP="00E3633B">
            <w:pPr>
              <w:autoSpaceDE w:val="0"/>
              <w:autoSpaceDN w:val="0"/>
              <w:spacing w:before="94" w:after="0"/>
              <w:ind w:right="288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Правописание слов с изученными орфограммами. Состав слова.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Контрольный </w:t>
            </w: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словарный диктант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0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116.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 w:rsidP="00E3633B">
            <w:pPr>
              <w:autoSpaceDE w:val="0"/>
              <w:autoSpaceDN w:val="0"/>
              <w:spacing w:before="94" w:after="0" w:line="271" w:lineRule="auto"/>
              <w:ind w:right="432"/>
              <w:rPr>
                <w:lang w:val="ru-RU"/>
              </w:rPr>
            </w:pP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Правописание имён собственных. Проверочная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701"/>
        <w:gridCol w:w="1134"/>
      </w:tblGrid>
      <w:tr w:rsidR="00A741E7" w:rsidTr="00A741E7">
        <w:trPr>
          <w:trHeight w:hRule="exact" w:val="85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17.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E3633B">
            <w:pPr>
              <w:autoSpaceDE w:val="0"/>
              <w:autoSpaceDN w:val="0"/>
              <w:spacing w:before="94" w:after="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Использование орфографического словаря для определения (уточнения) написания слова.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85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118.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E3633B">
            <w:pPr>
              <w:autoSpaceDE w:val="0"/>
              <w:autoSpaceDN w:val="0"/>
              <w:spacing w:before="94" w:after="0"/>
              <w:ind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Обуча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ющее сочинение по репродукции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картины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В.А.Серова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«Девочка с персиками».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989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119.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E3633B">
            <w:pPr>
              <w:autoSpaceDE w:val="0"/>
              <w:autoSpaceDN w:val="0"/>
              <w:spacing w:before="94" w:after="0"/>
              <w:ind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Сравнение текста  И. Долгополова с репродукцией картины М.А. Врубеля</w:t>
            </w:r>
            <w:r>
              <w:rPr>
                <w:lang w:val="ru-RU"/>
              </w:rPr>
              <w:t xml:space="preserve">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«Царевна-Лебедь».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99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120.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E3633B">
            <w:pPr>
              <w:autoSpaceDE w:val="0"/>
              <w:autoSpaceDN w:val="0"/>
              <w:spacing w:before="94" w:after="0"/>
              <w:ind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Обучающее сочинение по репродукции картины И.Я. </w:t>
            </w:r>
            <w:proofErr w:type="spell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Билибина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 «Иван-царевич и лягушка-квакушка».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0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121.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E3633B">
            <w:pPr>
              <w:autoSpaceDE w:val="0"/>
              <w:autoSpaceDN w:val="0"/>
              <w:spacing w:before="92" w:after="0" w:line="271" w:lineRule="auto"/>
              <w:ind w:right="576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Обучающее изложение на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основе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зрительного</w:t>
            </w:r>
            <w:proofErr w:type="spell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восприятия текста.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122.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Слово и словосочетание. </w:t>
            </w:r>
            <w:r w:rsidRPr="007412DF">
              <w:rPr>
                <w:lang w:val="ru-RU"/>
              </w:rPr>
              <w:tab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Словарный диктант.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741E7" w:rsidTr="00A741E7">
        <w:trPr>
          <w:trHeight w:hRule="exact" w:val="7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lastRenderedPageBreak/>
              <w:t xml:space="preserve">123.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E3633B">
            <w:pPr>
              <w:autoSpaceDE w:val="0"/>
              <w:autoSpaceDN w:val="0"/>
              <w:spacing w:before="94" w:after="0" w:line="262" w:lineRule="auto"/>
              <w:ind w:left="70" w:right="288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Устойчивые словосочетания слов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(фразеологизмы)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.П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роверочная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432"/>
            </w:pPr>
          </w:p>
        </w:tc>
      </w:tr>
      <w:tr w:rsidR="00A741E7" w:rsidTr="00A741E7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124.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Нормы речевого этикета: </w:t>
            </w:r>
            <w:r w:rsidRPr="007412DF">
              <w:rPr>
                <w:lang w:val="ru-RU"/>
              </w:rPr>
              <w:tab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устное  приглашение,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125.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Нормы речевого этикета: </w:t>
            </w:r>
            <w:r w:rsidRPr="007412DF">
              <w:rPr>
                <w:lang w:val="ru-RU"/>
              </w:rPr>
              <w:tab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письменное приглашение,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05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126.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 w:rsidP="00E3633B">
            <w:pPr>
              <w:autoSpaceDE w:val="0"/>
              <w:autoSpaceDN w:val="0"/>
              <w:spacing w:before="94" w:after="0" w:line="281" w:lineRule="auto"/>
              <w:ind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Нормы речевого этикета: устное и письменное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приглашение, просьба,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извинение,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благодарность, отказ и др. </w:t>
            </w: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Тест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741E7" w:rsidTr="00A741E7">
        <w:trPr>
          <w:trHeight w:hRule="exact" w:val="1137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127.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Соблюдение норм речевого этикета и орфоэпических норм в ситуациях учебного 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бытового общения.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85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128.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E3633B" w:rsidRDefault="00A741E7" w:rsidP="00E3633B">
            <w:pPr>
              <w:autoSpaceDE w:val="0"/>
              <w:autoSpaceDN w:val="0"/>
              <w:spacing w:before="94" w:after="0" w:line="271" w:lineRule="auto"/>
              <w:ind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Письмо предложений с соблюдением гигиенических норм. </w:t>
            </w:r>
            <w:r w:rsidRPr="00E3633B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Проверочный диктант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</w:p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701"/>
        <w:gridCol w:w="1134"/>
      </w:tblGrid>
      <w:tr w:rsidR="00A741E7" w:rsidTr="00A741E7">
        <w:trPr>
          <w:trHeight w:hRule="exact" w:val="68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129.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Приёмы и последовательность правильного списывания текста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13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130.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Особенности речевого этикета в условиях общения с людьми, плохо владеющими русским языком.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12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131.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Особенности речевого этикета в условиях общения с людьми, плохо владеющими русским языком.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RPr="002D57BD" w:rsidTr="00A741E7">
        <w:trPr>
          <w:trHeight w:hRule="exact" w:val="113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132.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 w:rsidP="002D57BD">
            <w:pPr>
              <w:autoSpaceDE w:val="0"/>
              <w:autoSpaceDN w:val="0"/>
              <w:spacing w:before="94" w:after="0" w:line="281" w:lineRule="auto"/>
              <w:ind w:right="86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Формулировка и аргументирование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собственного мнения в диалоге. </w:t>
            </w: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Контрольное списывание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3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3" w:lineRule="auto"/>
              <w:ind w:left="72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/>
              <w:ind w:left="68" w:right="432"/>
              <w:rPr>
                <w:lang w:val="ru-RU"/>
              </w:rPr>
            </w:pPr>
          </w:p>
        </w:tc>
      </w:tr>
      <w:tr w:rsidR="00A741E7" w:rsidTr="00A741E7">
        <w:trPr>
          <w:trHeight w:hRule="exact" w:val="70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2" w:after="0" w:line="233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133.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2D57BD">
            <w:pPr>
              <w:autoSpaceDE w:val="0"/>
              <w:autoSpaceDN w:val="0"/>
              <w:spacing w:before="92" w:after="0"/>
              <w:ind w:right="72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Формулировка и аргументирование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собственного мнения в дискуссии.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85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134.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2D57BD">
            <w:pPr>
              <w:autoSpaceDE w:val="0"/>
              <w:autoSpaceDN w:val="0"/>
              <w:spacing w:before="94" w:after="0" w:line="271" w:lineRule="auto"/>
              <w:ind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Умение договариваться и приходить к общему решению в совместной деятельности.</w:t>
            </w:r>
          </w:p>
          <w:p w:rsidR="00A741E7" w:rsidRPr="00A741E7" w:rsidRDefault="00A741E7">
            <w:pPr>
              <w:autoSpaceDE w:val="0"/>
              <w:autoSpaceDN w:val="0"/>
              <w:spacing w:before="68" w:after="0" w:line="230" w:lineRule="auto"/>
              <w:ind w:left="70"/>
              <w:rPr>
                <w:lang w:val="ru-RU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85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135.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2D57BD">
            <w:pPr>
              <w:autoSpaceDE w:val="0"/>
              <w:autoSpaceDN w:val="0"/>
              <w:spacing w:before="94" w:after="0" w:line="271" w:lineRule="auto"/>
              <w:ind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Умение договариваться и приходить к общему решению в совместной деятельности.</w:t>
            </w:r>
          </w:p>
          <w:p w:rsidR="00A741E7" w:rsidRPr="00A741E7" w:rsidRDefault="00A741E7">
            <w:pPr>
              <w:autoSpaceDE w:val="0"/>
              <w:autoSpaceDN w:val="0"/>
              <w:spacing w:before="66" w:after="0" w:line="230" w:lineRule="auto"/>
              <w:ind w:left="70"/>
              <w:rPr>
                <w:lang w:val="ru-RU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13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136.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/>
              <w:ind w:left="70"/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Умение контролировать (устно координировать) действия при проведении парной работы. </w:t>
            </w:r>
            <w:r w:rsidRPr="007412DF">
              <w:rPr>
                <w:lang w:val="ru-RU"/>
              </w:rPr>
              <w:br/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Словарный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диктант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</w:p>
        </w:tc>
      </w:tr>
      <w:tr w:rsidR="00A741E7" w:rsidTr="00A741E7">
        <w:trPr>
          <w:trHeight w:hRule="exact" w:val="97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137.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Умение контролировать (устно координировать) действия при проведении  групповой работы.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0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138.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2" w:after="0" w:line="271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2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1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lastRenderedPageBreak/>
              <w:t xml:space="preserve">139.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Повторение и продолжение работы с текстом, начатой во 2 классе: тема текста,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0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140.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Основная мысль текста. Самостоятельная 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/>
              <w:ind w:left="68"/>
            </w:pPr>
          </w:p>
        </w:tc>
      </w:tr>
      <w:tr w:rsidR="00A741E7" w:rsidTr="00A741E7">
        <w:trPr>
          <w:trHeight w:hRule="exact" w:val="11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141.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Повторение и продолжение работы с текстом, начатой во 2 классе: заголовок текста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15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142.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2D57BD">
            <w:pPr>
              <w:autoSpaceDE w:val="0"/>
              <w:autoSpaceDN w:val="0"/>
              <w:spacing w:before="94" w:after="0" w:line="271" w:lineRule="auto"/>
              <w:ind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Корректирование текстов с нарушенным порядком предложений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RPr="007412DF" w:rsidTr="00A741E7">
        <w:trPr>
          <w:trHeight w:hRule="exact" w:val="71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143.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2D57BD">
            <w:pPr>
              <w:autoSpaceDE w:val="0"/>
              <w:autoSpaceDN w:val="0"/>
              <w:spacing w:before="94" w:after="0" w:line="262" w:lineRule="auto"/>
              <w:ind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Корректирование текстов с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нар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ушенным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абзацев.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68" w:right="144"/>
              <w:rPr>
                <w:lang w:val="ru-RU"/>
              </w:rPr>
            </w:pPr>
          </w:p>
        </w:tc>
      </w:tr>
      <w:tr w:rsidR="00A741E7" w:rsidTr="00A741E7">
        <w:trPr>
          <w:trHeight w:hRule="exact" w:val="113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144.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 w:rsidP="002D57BD">
            <w:pPr>
              <w:autoSpaceDE w:val="0"/>
              <w:autoSpaceDN w:val="0"/>
              <w:spacing w:before="94" w:after="0"/>
              <w:ind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Корре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ктирование текстов с нарушенным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порядком предложений и абзацев. </w:t>
            </w:r>
            <w:r w:rsidRPr="007412DF">
              <w:rPr>
                <w:lang w:val="ru-RU"/>
              </w:rPr>
              <w:br/>
            </w: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Самостоятельная 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/>
              <w:ind w:left="68"/>
            </w:pPr>
          </w:p>
        </w:tc>
      </w:tr>
      <w:tr w:rsidR="00A741E7" w:rsidTr="00A741E7">
        <w:trPr>
          <w:trHeight w:hRule="exact" w:val="47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145.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0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План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текста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>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51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146.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tabs>
                <w:tab w:val="left" w:pos="552"/>
              </w:tabs>
              <w:autoSpaceDE w:val="0"/>
              <w:autoSpaceDN w:val="0"/>
              <w:spacing w:before="96" w:after="0" w:line="262" w:lineRule="auto"/>
              <w:ind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План текста. Составление </w:t>
            </w:r>
            <w:r w:rsidRPr="007412DF">
              <w:rPr>
                <w:lang w:val="ru-RU"/>
              </w:rPr>
              <w:tab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плана текста,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2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147.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2D57BD">
            <w:pPr>
              <w:autoSpaceDE w:val="0"/>
              <w:autoSpaceDN w:val="0"/>
              <w:spacing w:before="94" w:after="0" w:line="271" w:lineRule="auto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Обучающее подробное изложение повествовательного текста.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05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148.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 w:rsidP="002D57BD">
            <w:pPr>
              <w:autoSpaceDE w:val="0"/>
              <w:autoSpaceDN w:val="0"/>
              <w:spacing w:before="94" w:after="0" w:line="271" w:lineRule="auto"/>
              <w:ind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Написание текста по заданному плану. </w:t>
            </w: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Словарный диктант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576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;</w:t>
            </w:r>
          </w:p>
        </w:tc>
      </w:tr>
      <w:tr w:rsidR="00A741E7" w:rsidTr="00A741E7">
        <w:trPr>
          <w:trHeight w:hRule="exact" w:val="715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149.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Связь предложений в тексте с помощью личных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местоимений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150.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62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Связь предложений в тексте с помощью синонимов.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906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151.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Связь предложений в тексте с помощью  союзов и, а, но. Самостоятельная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/>
            </w:pPr>
          </w:p>
        </w:tc>
      </w:tr>
      <w:tr w:rsidR="00A741E7" w:rsidTr="00A741E7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152.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2D57BD">
            <w:pPr>
              <w:autoSpaceDE w:val="0"/>
              <w:autoSpaceDN w:val="0"/>
              <w:spacing w:before="94" w:after="0" w:line="262" w:lineRule="auto"/>
              <w:ind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Ключевые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слова в тексте. Словарный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диктант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576"/>
            </w:pPr>
          </w:p>
        </w:tc>
      </w:tr>
      <w:tr w:rsidR="00A741E7" w:rsidTr="00A741E7">
        <w:trPr>
          <w:trHeight w:hRule="exact" w:val="76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153.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Определение типов текстов (повествование, описание, рассуждение)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701"/>
        <w:gridCol w:w="1134"/>
      </w:tblGrid>
      <w:tr w:rsidR="00A741E7" w:rsidTr="00A741E7">
        <w:trPr>
          <w:trHeight w:hRule="exact" w:val="82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 w:rsidP="002D57BD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154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71" w:lineRule="auto"/>
              <w:ind w:left="70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Определение типов текстов (повествование, описание, рассуждение)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98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155.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Создание собственных текстов заданного типа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(повествование, описание,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рассуждение)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1010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156.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/>
              <w:ind w:left="7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Создание собственных текстов заданного типа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(повествование, описание,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рассуждение).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85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lastRenderedPageBreak/>
              <w:t xml:space="preserve">157.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2D57BD">
            <w:pPr>
              <w:autoSpaceDE w:val="0"/>
              <w:autoSpaceDN w:val="0"/>
              <w:spacing w:before="94" w:after="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Контрольное изложение (подробное) по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самостоятельно составленному плану.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/>
              <w:ind w:left="68" w:right="432"/>
            </w:pPr>
          </w:p>
        </w:tc>
      </w:tr>
      <w:tr w:rsidR="00A741E7" w:rsidTr="00A741E7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158.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6" w:after="0" w:line="262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Знакомство с жанром письма, поздравительной открытки,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48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159.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62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Знакомство с жанром письма </w:t>
            </w:r>
            <w:proofErr w:type="gramStart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-о</w:t>
            </w:r>
            <w:proofErr w:type="gramEnd"/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бъявления.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0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160.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/>
              <w:ind w:left="70" w:right="144"/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Знакомство с жанром письма, поздравительной открытки, объявления.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Самостоятельная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3"/>
              </w:rPr>
              <w:t>работа</w:t>
            </w:r>
            <w:proofErr w:type="spellEnd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/>
            </w:pPr>
          </w:p>
        </w:tc>
      </w:tr>
      <w:tr w:rsidR="00A741E7" w:rsidTr="00A741E7">
        <w:trPr>
          <w:trHeight w:hRule="exact" w:val="711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161.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2D57BD">
            <w:pPr>
              <w:autoSpaceDE w:val="0"/>
              <w:autoSpaceDN w:val="0"/>
              <w:spacing w:before="94" w:after="0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Изложение текста по коллективно или </w:t>
            </w:r>
            <w:r w:rsidRPr="007412DF">
              <w:rPr>
                <w:lang w:val="ru-RU"/>
              </w:rPr>
              <w:br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самостоятельно составленному плану.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162.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Анализ работ. Работа над ошибками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163.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62" w:lineRule="auto"/>
              <w:ind w:left="70" w:right="144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Изучающее, ознакомительное чтение. Словарный диктант.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62" w:lineRule="auto"/>
              <w:ind w:left="68" w:right="576"/>
            </w:pPr>
          </w:p>
        </w:tc>
      </w:tr>
      <w:tr w:rsidR="00A741E7" w:rsidRPr="002D57BD" w:rsidTr="00A741E7">
        <w:trPr>
          <w:trHeight w:hRule="exact" w:val="768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164.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 w:rsidP="002D57BD">
            <w:pPr>
              <w:autoSpaceDE w:val="0"/>
              <w:autoSpaceDN w:val="0"/>
              <w:spacing w:before="94" w:after="0" w:line="230" w:lineRule="auto"/>
              <w:ind w:left="70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Промежуточная аттестация. 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Контрольный диктант с грамматическим заданием.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rPr>
                <w:lang w:val="ru-RU"/>
              </w:rPr>
            </w:pPr>
          </w:p>
        </w:tc>
      </w:tr>
      <w:tr w:rsidR="00A741E7" w:rsidRPr="002D57BD" w:rsidTr="00A741E7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165.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Анализ работ. Работа над ошибками.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rPr>
                <w:lang w:val="ru-RU"/>
              </w:rPr>
            </w:pPr>
          </w:p>
        </w:tc>
      </w:tr>
      <w:tr w:rsidR="00A741E7" w:rsidRPr="002D57BD" w:rsidTr="00A741E7">
        <w:trPr>
          <w:trHeight w:hRule="exact" w:val="792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2" w:after="0" w:line="233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166.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2" w:after="0" w:line="262" w:lineRule="auto"/>
              <w:ind w:left="70" w:right="144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Изучающее, ознакомительное чтение. Тест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2" w:after="0" w:line="233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2" w:after="0" w:line="233" w:lineRule="auto"/>
              <w:ind w:left="72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2" w:after="0" w:line="233" w:lineRule="auto"/>
              <w:ind w:left="68"/>
              <w:rPr>
                <w:lang w:val="ru-RU"/>
              </w:rPr>
            </w:pPr>
          </w:p>
        </w:tc>
      </w:tr>
      <w:tr w:rsidR="00A741E7" w:rsidTr="00A741E7">
        <w:trPr>
          <w:trHeight w:hRule="exact" w:val="689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167.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 w:rsidP="002D57BD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Правописание слов с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изученными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орфограммами.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</w:t>
            </w: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Звуки и буквы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</w:tbl>
    <w:p w:rsidR="004D4C34" w:rsidRDefault="004D4C34">
      <w:pPr>
        <w:autoSpaceDE w:val="0"/>
        <w:autoSpaceDN w:val="0"/>
        <w:spacing w:after="0" w:line="14" w:lineRule="exact"/>
      </w:pPr>
    </w:p>
    <w:tbl>
      <w:tblPr>
        <w:tblW w:w="0" w:type="auto"/>
        <w:tblInd w:w="5" w:type="dxa"/>
        <w:tblLayout w:type="fixed"/>
        <w:tblLook w:val="04A0" w:firstRow="1" w:lastRow="0" w:firstColumn="1" w:lastColumn="0" w:noHBand="0" w:noVBand="1"/>
      </w:tblPr>
      <w:tblGrid>
        <w:gridCol w:w="552"/>
        <w:gridCol w:w="5118"/>
        <w:gridCol w:w="709"/>
        <w:gridCol w:w="1418"/>
        <w:gridCol w:w="1701"/>
        <w:gridCol w:w="1134"/>
      </w:tblGrid>
      <w:tr w:rsidR="00A741E7" w:rsidRPr="002D57BD" w:rsidTr="00A741E7">
        <w:trPr>
          <w:trHeight w:hRule="exact" w:val="1029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3"/>
              </w:rPr>
              <w:t xml:space="preserve">168.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 w:rsidP="002D57BD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Правописание слов с </w:t>
            </w:r>
            <w:r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изученными </w:t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орфограммами.</w:t>
            </w:r>
            <w:r>
              <w:rPr>
                <w:lang w:val="ru-RU"/>
              </w:rPr>
              <w:t xml:space="preserve"> </w:t>
            </w: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Части речи. Проверочный диктант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</w:p>
        </w:tc>
      </w:tr>
      <w:tr w:rsidR="00A741E7" w:rsidRPr="002D57BD" w:rsidTr="00A741E7">
        <w:trPr>
          <w:trHeight w:hRule="exact" w:val="111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169.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 w:rsidP="002D57BD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288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 Правописание слов с изученными орфограммами.</w:t>
            </w:r>
            <w:r>
              <w:rPr>
                <w:lang w:val="ru-RU"/>
              </w:rPr>
              <w:t xml:space="preserve">  </w:t>
            </w: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Состав слова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72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rPr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rPr>
                <w:lang w:val="ru-RU"/>
              </w:rPr>
            </w:pPr>
          </w:p>
        </w:tc>
      </w:tr>
      <w:tr w:rsidR="00A741E7" w:rsidTr="00A741E7">
        <w:trPr>
          <w:trHeight w:hRule="exact" w:val="794"/>
        </w:trPr>
        <w:tc>
          <w:tcPr>
            <w:tcW w:w="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2D57BD" w:rsidRDefault="00A741E7">
            <w:pPr>
              <w:autoSpaceDE w:val="0"/>
              <w:autoSpaceDN w:val="0"/>
              <w:spacing w:before="94" w:after="0" w:line="230" w:lineRule="auto"/>
              <w:ind w:left="68"/>
              <w:rPr>
                <w:lang w:val="ru-RU"/>
              </w:rPr>
            </w:pPr>
            <w:r w:rsidRPr="002D57BD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170. </w:t>
            </w:r>
          </w:p>
        </w:tc>
        <w:tc>
          <w:tcPr>
            <w:tcW w:w="5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tabs>
                <w:tab w:val="left" w:pos="552"/>
              </w:tabs>
              <w:autoSpaceDE w:val="0"/>
              <w:autoSpaceDN w:val="0"/>
              <w:spacing w:before="94" w:after="0" w:line="262" w:lineRule="auto"/>
              <w:ind w:right="576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 xml:space="preserve">Викторина «Знаешь ли ты </w:t>
            </w:r>
            <w:r w:rsidRPr="007412DF">
              <w:rPr>
                <w:lang w:val="ru-RU"/>
              </w:rPr>
              <w:tab/>
            </w: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русский язык».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/>
        </w:tc>
      </w:tr>
      <w:tr w:rsidR="00A741E7" w:rsidTr="00A741E7">
        <w:trPr>
          <w:gridAfter w:val="2"/>
          <w:wAfter w:w="2835" w:type="dxa"/>
          <w:trHeight w:hRule="exact" w:val="772"/>
        </w:trPr>
        <w:tc>
          <w:tcPr>
            <w:tcW w:w="56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Pr="007412DF" w:rsidRDefault="00A741E7">
            <w:pPr>
              <w:autoSpaceDE w:val="0"/>
              <w:autoSpaceDN w:val="0"/>
              <w:spacing w:before="94" w:after="0" w:line="262" w:lineRule="auto"/>
              <w:ind w:left="68" w:right="432"/>
              <w:rPr>
                <w:lang w:val="ru-RU"/>
              </w:rPr>
            </w:pPr>
            <w:r w:rsidRPr="007412DF">
              <w:rPr>
                <w:rFonts w:ascii="Times New Roman" w:eastAsia="Times New Roman" w:hAnsi="Times New Roman"/>
                <w:color w:val="000000"/>
                <w:sz w:val="23"/>
                <w:lang w:val="ru-RU"/>
              </w:rPr>
              <w:t>ОБЩЕЕ КОЛИЧЕСТВО ЧАСОВ ПО ПРОГРАММЕ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68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170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741E7" w:rsidRDefault="00A741E7">
            <w:pPr>
              <w:autoSpaceDE w:val="0"/>
              <w:autoSpaceDN w:val="0"/>
              <w:spacing w:before="9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3"/>
              </w:rPr>
              <w:t>17</w:t>
            </w:r>
          </w:p>
        </w:tc>
      </w:tr>
    </w:tbl>
    <w:p w:rsidR="004D4C34" w:rsidRPr="00A741E7" w:rsidRDefault="004D4C34" w:rsidP="001435F9">
      <w:pPr>
        <w:rPr>
          <w:lang w:val="ru-RU"/>
        </w:rPr>
        <w:sectPr w:rsidR="004D4C34" w:rsidRPr="00A741E7">
          <w:pgSz w:w="11900" w:h="16840"/>
          <w:pgMar w:top="284" w:right="556" w:bottom="1440" w:left="662" w:header="720" w:footer="720" w:gutter="0"/>
          <w:cols w:space="720" w:equalWidth="0">
            <w:col w:w="10682" w:space="0"/>
          </w:cols>
          <w:docGrid w:linePitch="360"/>
        </w:sectPr>
      </w:pPr>
    </w:p>
    <w:p w:rsidR="004D4C34" w:rsidRPr="00A741E7" w:rsidRDefault="004D4C34" w:rsidP="006725D0">
      <w:pPr>
        <w:autoSpaceDE w:val="0"/>
        <w:autoSpaceDN w:val="0"/>
        <w:spacing w:after="78" w:line="220" w:lineRule="exact"/>
        <w:rPr>
          <w:lang w:val="ru-RU"/>
        </w:rPr>
      </w:pPr>
    </w:p>
    <w:sectPr w:rsidR="004D4C34" w:rsidRPr="00A741E7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0A5A" w:rsidRDefault="00E50A5A" w:rsidP="006725D0">
      <w:pPr>
        <w:spacing w:after="0" w:line="240" w:lineRule="auto"/>
      </w:pPr>
      <w:r>
        <w:separator/>
      </w:r>
    </w:p>
  </w:endnote>
  <w:endnote w:type="continuationSeparator" w:id="0">
    <w:p w:rsidR="00E50A5A" w:rsidRDefault="00E50A5A" w:rsidP="006725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DejaVu Serif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0A5A" w:rsidRDefault="00E50A5A" w:rsidP="006725D0">
      <w:pPr>
        <w:spacing w:after="0" w:line="240" w:lineRule="auto"/>
      </w:pPr>
      <w:r>
        <w:separator/>
      </w:r>
    </w:p>
  </w:footnote>
  <w:footnote w:type="continuationSeparator" w:id="0">
    <w:p w:rsidR="00E50A5A" w:rsidRDefault="00E50A5A" w:rsidP="006725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B3823"/>
    <w:rsid w:val="000C59FB"/>
    <w:rsid w:val="00131863"/>
    <w:rsid w:val="001435F9"/>
    <w:rsid w:val="0015074B"/>
    <w:rsid w:val="001840BF"/>
    <w:rsid w:val="0029639D"/>
    <w:rsid w:val="002B7E90"/>
    <w:rsid w:val="002D57BD"/>
    <w:rsid w:val="00302D89"/>
    <w:rsid w:val="00326F90"/>
    <w:rsid w:val="003916E5"/>
    <w:rsid w:val="003D202F"/>
    <w:rsid w:val="003E5423"/>
    <w:rsid w:val="00474CAF"/>
    <w:rsid w:val="004B32FE"/>
    <w:rsid w:val="004D4C34"/>
    <w:rsid w:val="00577288"/>
    <w:rsid w:val="00584501"/>
    <w:rsid w:val="006725D0"/>
    <w:rsid w:val="007412DF"/>
    <w:rsid w:val="00923C66"/>
    <w:rsid w:val="00A00D2A"/>
    <w:rsid w:val="00A741E7"/>
    <w:rsid w:val="00A93E29"/>
    <w:rsid w:val="00AA1D8D"/>
    <w:rsid w:val="00B12DD8"/>
    <w:rsid w:val="00B47730"/>
    <w:rsid w:val="00B609B0"/>
    <w:rsid w:val="00CB0664"/>
    <w:rsid w:val="00CF5F92"/>
    <w:rsid w:val="00D41237"/>
    <w:rsid w:val="00E3633B"/>
    <w:rsid w:val="00E50A5A"/>
    <w:rsid w:val="00F37A63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625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AE404E2-2878-487D-9BCF-F738BA9839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28</Pages>
  <Words>8606</Words>
  <Characters>49059</Characters>
  <Application>Microsoft Office Word</Application>
  <DocSecurity>0</DocSecurity>
  <Lines>408</Lines>
  <Paragraphs>115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57550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user</cp:lastModifiedBy>
  <cp:revision>17</cp:revision>
  <dcterms:created xsi:type="dcterms:W3CDTF">2013-12-23T23:15:00Z</dcterms:created>
  <dcterms:modified xsi:type="dcterms:W3CDTF">2023-11-08T10:36:00Z</dcterms:modified>
  <cp:category/>
</cp:coreProperties>
</file>